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7E279D" w:rsidR="00613818" w:rsidP="5E628BCA" w:rsidRDefault="00144666" w14:paraId="61C3A5E3" w14:textId="3293519D">
      <w:pPr>
        <w:pStyle w:val="Heading1"/>
        <w:suppressLineNumbers w:val="0"/>
        <w:bidi w:val="0"/>
        <w:spacing w:before="480" w:beforeAutospacing="off" w:after="0" w:afterAutospacing="off" w:line="276" w:lineRule="auto"/>
        <w:ind w:left="0" w:right="0"/>
        <w:jc w:val="left"/>
        <w:rPr>
          <w:rFonts w:ascii="Century" w:hAnsi="Century" w:eastAsia="Century" w:cs="Century"/>
          <w:b w:val="0"/>
          <w:bCs w:val="0"/>
          <w:color w:val="34675D"/>
          <w:sz w:val="40"/>
          <w:szCs w:val="40"/>
        </w:rPr>
      </w:pPr>
      <w:r w:rsidRPr="5E628BCA" w:rsidR="1A9F1383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 xml:space="preserve">Social </w:t>
      </w:r>
      <w:r w:rsidRPr="5E628BCA" w:rsidR="520E44C8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 xml:space="preserve">Media </w:t>
      </w:r>
      <w:r w:rsidRPr="5E628BCA" w:rsidR="5453CBD6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>Post Caption</w:t>
      </w:r>
      <w:r w:rsidRPr="5E628BCA" w:rsidR="1E1DF07A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 xml:space="preserve">: </w:t>
      </w:r>
      <w:r w:rsidRPr="5E628BCA" w:rsidR="021AE830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>There</w:t>
      </w:r>
      <w:r w:rsidRPr="5E628BCA" w:rsidR="021AE830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 xml:space="preserve"> is no right way to feel. Support is available.</w:t>
      </w:r>
      <w:r w:rsidRPr="5E628BCA" w:rsidR="3EBE2972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 xml:space="preserve">  </w:t>
      </w:r>
      <w:r w:rsidRPr="5E628BCA" w:rsidR="3EBE2972">
        <w:rPr>
          <w:rFonts w:ascii="Century" w:hAnsi="Century" w:eastAsia="Century" w:cs="Century"/>
          <w:b w:val="0"/>
          <w:bCs w:val="0"/>
          <w:color w:val="34675D"/>
          <w:sz w:val="40"/>
          <w:szCs w:val="40"/>
        </w:rPr>
        <w:t xml:space="preserve">  </w:t>
      </w:r>
    </w:p>
    <w:p w:rsidR="64EEF28A" w:rsidP="5E628BCA" w:rsidRDefault="64EEF28A" w14:paraId="0AB8FB50" w14:textId="21555376">
      <w:pPr>
        <w:pStyle w:val="Heading3"/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</w:pPr>
      <w:r w:rsidRPr="5E628BCA" w:rsidR="31FFE73B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 xml:space="preserve"> </w:t>
      </w:r>
      <w:r w:rsidRPr="5E628BCA" w:rsidR="31FFE73B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 xml:space="preserve">Here is a suggested caption to </w:t>
      </w:r>
      <w:r w:rsidRPr="5E628BCA" w:rsidR="31FFE73B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>accompany</w:t>
      </w:r>
      <w:r w:rsidRPr="5E628BCA" w:rsidR="31FFE73B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 xml:space="preserve"> the social media image</w:t>
      </w:r>
      <w:r w:rsidRPr="5E628BCA" w:rsidR="6DA47C91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>:</w:t>
      </w:r>
    </w:p>
    <w:p w:rsidR="08C628F4" w:rsidP="5E628BCA" w:rsidRDefault="08C628F4" w14:paraId="68CBD56A" w14:textId="077EC75F">
      <w:pPr>
        <w:pStyle w:val="Normal"/>
        <w:rPr>
          <w:rFonts w:ascii="Century" w:hAnsi="Century" w:eastAsia="Century" w:cs="Century"/>
        </w:rPr>
      </w:pPr>
    </w:p>
    <w:p w:rsidR="30632CB3" w:rsidP="08C628F4" w:rsidRDefault="30632CB3" w14:paraId="3A50B2FC" w14:textId="01942358">
      <w:pPr>
        <w:pStyle w:val="Normal"/>
        <w:rPr>
          <w:rFonts w:ascii="Century" w:hAnsi="Century" w:eastAsia="Century" w:cs="Century"/>
          <w:b w:val="1"/>
          <w:bCs w:val="1"/>
          <w:sz w:val="24"/>
          <w:szCs w:val="24"/>
        </w:rPr>
      </w:pPr>
      <w:r w:rsidRPr="5E628BCA" w:rsidR="6DA47C91">
        <w:rPr>
          <w:rFonts w:ascii="Century" w:hAnsi="Century" w:eastAsia="Century" w:cs="Century"/>
          <w:b w:val="1"/>
          <w:bCs w:val="1"/>
          <w:sz w:val="24"/>
          <w:szCs w:val="24"/>
        </w:rPr>
        <w:t xml:space="preserve">Caption: </w:t>
      </w:r>
    </w:p>
    <w:p w:rsidRPr="00591C02" w:rsidR="00901F03" w:rsidP="5E628BCA" w:rsidRDefault="00901F03" w14:paraId="28C7B952" w14:textId="3DC71F41">
      <w:pPr>
        <w:rPr>
          <w:rFonts w:ascii="Century" w:hAnsi="Century" w:eastAsia="Century" w:cs="Century"/>
          <w:i w:val="1"/>
          <w:iCs w:val="1"/>
          <w:sz w:val="21"/>
          <w:szCs w:val="21"/>
        </w:rPr>
      </w:pPr>
      <w:r w:rsidRPr="5E628BCA" w:rsidR="3BA5C2E8">
        <w:rPr>
          <w:rFonts w:ascii="Century" w:hAnsi="Century" w:eastAsia="Century" w:cs="Century"/>
          <w:i w:val="1"/>
          <w:iCs w:val="1"/>
          <w:sz w:val="21"/>
          <w:szCs w:val="21"/>
        </w:rPr>
        <w:t xml:space="preserve">Learning about Birth Alerts can bring up difficult feelings. There is no right way to feel about this. </w:t>
      </w:r>
    </w:p>
    <w:p w:rsidRPr="00591C02" w:rsidR="00901F03" w:rsidP="5E628BCA" w:rsidRDefault="00901F03" w14:paraId="4EB264A8" w14:textId="73F26908">
      <w:pPr>
        <w:pStyle w:val="Normal"/>
        <w:rPr>
          <w:rFonts w:ascii="Century" w:hAnsi="Century" w:eastAsia="Century" w:cs="Century"/>
          <w:i w:val="1"/>
          <w:iCs w:val="1"/>
          <w:sz w:val="21"/>
          <w:szCs w:val="21"/>
        </w:rPr>
      </w:pPr>
      <w:r w:rsidRPr="5E628BCA" w:rsidR="3BA5C2E8">
        <w:rPr>
          <w:rFonts w:ascii="Century" w:hAnsi="Century" w:eastAsia="Century" w:cs="Century"/>
          <w:i w:val="1"/>
          <w:iCs w:val="1"/>
          <w:sz w:val="21"/>
          <w:szCs w:val="21"/>
        </w:rPr>
        <w:t xml:space="preserve">You aren’t alone, support is available. </w:t>
      </w:r>
    </w:p>
    <w:p w:rsidRPr="00591C02" w:rsidR="00901F03" w:rsidP="5E628BCA" w:rsidRDefault="00901F03" w14:paraId="129818BA" w14:textId="5F3413C5">
      <w:pPr>
        <w:pStyle w:val="Normal"/>
        <w:rPr>
          <w:rFonts w:ascii="Century" w:hAnsi="Century" w:eastAsia="Century" w:cs="Century"/>
          <w:i w:val="1"/>
          <w:iCs w:val="1"/>
          <w:sz w:val="21"/>
          <w:szCs w:val="21"/>
        </w:rPr>
      </w:pPr>
      <w:r w:rsidRPr="5E628BCA" w:rsidR="3BA5C2E8">
        <w:rPr>
          <w:rFonts w:ascii="Century" w:hAnsi="Century" w:eastAsia="Century" w:cs="Century"/>
          <w:i w:val="1"/>
          <w:iCs w:val="1"/>
          <w:sz w:val="21"/>
          <w:szCs w:val="21"/>
        </w:rPr>
        <w:t xml:space="preserve">- BC Mental Health &amp; Crisis Response (no area code needed): 310-6789 </w:t>
      </w:r>
    </w:p>
    <w:p w:rsidRPr="00591C02" w:rsidR="00901F03" w:rsidP="5E628BCA" w:rsidRDefault="00901F03" w14:paraId="07F8875A" w14:textId="6FBF5CC8">
      <w:pPr>
        <w:pStyle w:val="Normal"/>
        <w:rPr>
          <w:rFonts w:ascii="Century" w:hAnsi="Century" w:eastAsia="Century" w:cs="Century"/>
          <w:i w:val="1"/>
          <w:iCs w:val="1"/>
          <w:sz w:val="21"/>
          <w:szCs w:val="21"/>
        </w:rPr>
      </w:pPr>
      <w:r w:rsidRPr="5E628BCA" w:rsidR="3BA5C2E8">
        <w:rPr>
          <w:rFonts w:ascii="Century" w:hAnsi="Century" w:eastAsia="Century" w:cs="Century"/>
          <w:i w:val="1"/>
          <w:iCs w:val="1"/>
          <w:sz w:val="21"/>
          <w:szCs w:val="21"/>
        </w:rPr>
        <w:t xml:space="preserve">- Hope for Wellness Help Line (for Indigenous peoples): 1-855-242-3310 or hopeforwellness.ca </w:t>
      </w:r>
    </w:p>
    <w:p w:rsidRPr="00591C02" w:rsidR="00901F03" w:rsidP="5E628BCA" w:rsidRDefault="00901F03" w14:paraId="786E542B" w14:textId="7B91993B">
      <w:pPr>
        <w:pStyle w:val="Normal"/>
        <w:rPr>
          <w:rFonts w:ascii="Century" w:hAnsi="Century" w:eastAsia="Century" w:cs="Century"/>
          <w:i w:val="1"/>
          <w:iCs w:val="1"/>
          <w:sz w:val="21"/>
          <w:szCs w:val="21"/>
        </w:rPr>
      </w:pPr>
      <w:r w:rsidRPr="5E628BCA" w:rsidR="3BA5C2E8">
        <w:rPr>
          <w:rFonts w:ascii="Century" w:hAnsi="Century" w:eastAsia="Century" w:cs="Century"/>
          <w:i w:val="1"/>
          <w:iCs w:val="1"/>
          <w:sz w:val="21"/>
          <w:szCs w:val="21"/>
        </w:rPr>
        <w:t xml:space="preserve">- Local support: dial 2-1-1 </w:t>
      </w:r>
    </w:p>
    <w:p w:rsidRPr="00591C02" w:rsidR="00901F03" w:rsidP="5E628BCA" w:rsidRDefault="00901F03" w14:paraId="462E5476" w14:textId="411D73E8">
      <w:pPr>
        <w:pStyle w:val="Normal"/>
        <w:rPr>
          <w:rFonts w:ascii="Century" w:hAnsi="Century" w:eastAsia="Century" w:cs="Century"/>
          <w:i w:val="1"/>
          <w:iCs w:val="1"/>
          <w:sz w:val="21"/>
          <w:szCs w:val="21"/>
        </w:rPr>
      </w:pPr>
    </w:p>
    <w:p w:rsidRPr="00591C02" w:rsidR="00901F03" w:rsidP="5E628BCA" w:rsidRDefault="00901F03" w14:paraId="7530A8E6" w14:textId="2B4F9F6A">
      <w:pPr>
        <w:pStyle w:val="Normal"/>
        <w:rPr>
          <w:rFonts w:ascii="Century" w:hAnsi="Century" w:eastAsia="Century" w:cs="Century"/>
          <w:i w:val="1"/>
          <w:iCs w:val="1"/>
          <w:sz w:val="21"/>
          <w:szCs w:val="21"/>
        </w:rPr>
      </w:pPr>
      <w:r w:rsidRPr="5E628BCA" w:rsidR="3BA5C2E8">
        <w:rPr>
          <w:rFonts w:ascii="Century" w:hAnsi="Century" w:eastAsia="Century" w:cs="Century"/>
          <w:i w:val="1"/>
          <w:iCs w:val="1"/>
          <w:sz w:val="21"/>
          <w:szCs w:val="21"/>
        </w:rPr>
        <w:t>When you're ready to talk about your options, please call our Info Line at 1-833-632-6557</w:t>
      </w:r>
    </w:p>
    <w:sectPr w:rsidRPr="00591C02" w:rsidR="00901F03" w:rsidSect="00C860D1"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20160" w:h="12240" w:orient="landscape" w:code="5"/>
      <w:pgMar w:top="1440" w:right="1440" w:bottom="1019" w:left="1440" w:header="708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95288" w:rsidP="00965EA2" w:rsidRDefault="00095288" w14:paraId="549DE5A0" w14:textId="77777777">
      <w:pPr>
        <w:spacing w:after="0" w:line="240" w:lineRule="auto"/>
      </w:pPr>
      <w:r>
        <w:separator/>
      </w:r>
    </w:p>
  </w:endnote>
  <w:endnote w:type="continuationSeparator" w:id="0">
    <w:p w:rsidR="00095288" w:rsidP="00965EA2" w:rsidRDefault="00095288" w14:paraId="4B952D69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panose1 w:val="00000000000000000000"/>
    <w:charset w:val="00"/>
    <w:family w:val="roman"/>
    <w:notTrueType/>
    <w:pitch w:val="default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Century">
    <w:panose1 w:val="02040603050705020303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98742063"/>
      <w:docPartObj>
        <w:docPartGallery w:val="Page Numbers (Bottom of Page)"/>
        <w:docPartUnique/>
      </w:docPartObj>
    </w:sdtPr>
    <w:sdtEndPr/>
    <w:sdtContent>
      <w:p w:rsidR="00965EA2" w:rsidRDefault="00965EA2" w14:paraId="118EBE06" w14:textId="6295B126">
        <w:pPr>
          <w:pStyle w:val="Footer"/>
          <w:framePr w:wrap="none" w:hAnchor="margin" w:vAnchor="text" w:xAlign="right" w:y="1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fldChar w:fldCharType="end"/>
        </w:r>
      </w:p>
    </w:sdtContent>
  </w:sdt>
  <w:p w:rsidR="00965EA2" w:rsidP="00965EA2" w:rsidRDefault="00965EA2" w14:paraId="7B9A6FF0" w14:textId="7777777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83645353"/>
      <w:docPartObj>
        <w:docPartGallery w:val="Page Numbers (Bottom of Page)"/>
        <w:docPartUnique/>
      </w:docPartObj>
    </w:sdtPr>
    <w:sdtEndPr>
      <w:rPr>
        <w:rFonts w:ascii="Arial" w:hAnsi="Arial" w:cs="Arial"/>
        <w:color w:val="808080" w:themeColor="background1" w:themeShade="80"/>
        <w:sz w:val="16"/>
        <w:szCs w:val="16"/>
      </w:rPr>
    </w:sdtEndPr>
    <w:sdtContent>
      <w:p w:rsidRPr="00965EA2" w:rsidR="00965EA2" w:rsidRDefault="00965EA2" w14:paraId="015AEE17" w14:textId="463AC4C7">
        <w:pPr>
          <w:pStyle w:val="Footer"/>
          <w:framePr w:wrap="none" w:hAnchor="margin" w:vAnchor="text" w:xAlign="right" w:y="1"/>
          <w:rPr>
            <w:rFonts w:ascii="Arial" w:hAnsi="Arial" w:cs="Arial"/>
            <w:color w:val="808080" w:themeColor="background1" w:themeShade="80"/>
            <w:sz w:val="16"/>
            <w:szCs w:val="16"/>
          </w:rPr>
        </w:pP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begin"/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instrText xml:space="preserve"> PAGE </w:instrText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separate"/>
        </w:r>
        <w:r w:rsidRPr="00965EA2">
          <w:rPr>
            <w:rFonts w:ascii="Arial" w:hAnsi="Arial" w:cs="Arial"/>
            <w:noProof/>
            <w:color w:val="808080" w:themeColor="background1" w:themeShade="80"/>
            <w:sz w:val="16"/>
            <w:szCs w:val="16"/>
          </w:rPr>
          <w:t>2</w:t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end"/>
        </w:r>
      </w:p>
    </w:sdtContent>
  </w:sdt>
  <w:p w:rsidR="00965EA2" w:rsidP="00965EA2" w:rsidRDefault="00965EA2" w14:paraId="2025C2B3" w14:textId="343978C1">
    <w:pPr>
      <w:pStyle w:val="Footer"/>
      <w:ind w:right="360" w:hanging="141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965EA2" w:rsidP="00965EA2" w:rsidRDefault="00965EA2" w14:paraId="1102C8A1" w14:textId="45C70106">
    <w:pPr>
      <w:pStyle w:val="Footer"/>
      <w:ind w:left="-141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95288" w:rsidP="00965EA2" w:rsidRDefault="00095288" w14:paraId="7B97FDEA" w14:textId="77777777">
      <w:pPr>
        <w:spacing w:after="0" w:line="240" w:lineRule="auto"/>
      </w:pPr>
      <w:r>
        <w:separator/>
      </w:r>
    </w:p>
  </w:footnote>
  <w:footnote w:type="continuationSeparator" w:id="0">
    <w:p w:rsidR="00095288" w:rsidP="00965EA2" w:rsidRDefault="00095288" w14:paraId="1EB47806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65EA2" w:rsidP="00965EA2" w:rsidRDefault="00965EA2" w14:paraId="1ADD131E" w14:textId="47507E26">
    <w:pPr>
      <w:pStyle w:val="Header"/>
      <w:tabs>
        <w:tab w:val="clear" w:pos="9360"/>
        <w:tab w:val="right" w:pos="9356"/>
      </w:tabs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60447D3" wp14:editId="43990C92">
              <wp:simplePos x="0" y="0"/>
              <wp:positionH relativeFrom="column">
                <wp:posOffset>-231648</wp:posOffset>
              </wp:positionH>
              <wp:positionV relativeFrom="paragraph">
                <wp:posOffset>172212</wp:posOffset>
              </wp:positionV>
              <wp:extent cx="3670587" cy="210488"/>
              <wp:effectExtent l="0" t="0" r="0" b="5715"/>
              <wp:wrapNone/>
              <wp:docPr id="213874482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70587" cy="210488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Pr="00965EA2" w:rsidR="00965EA2" w:rsidRDefault="00CE39DF" w14:paraId="3FCC8DF5" w14:textId="651C006A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 xml:space="preserve">BABC </w:t>
                          </w:r>
                          <w:r w:rsidR="00144666"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>Organic Social Content</w:t>
                          </w:r>
                          <w:r w:rsidR="00F25055"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760447D3">
              <v:stroke joinstyle="miter"/>
              <v:path gradientshapeok="t" o:connecttype="rect"/>
            </v:shapetype>
            <v:shape id="Text Box 5" style="position:absolute;left:0;text-align:left;margin-left:-18.25pt;margin-top:13.55pt;width:289pt;height:16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">
              <v:textbox>
                <w:txbxContent>
                  <w:p w:rsidRPr="00965EA2" w:rsidR="00965EA2" w:rsidRDefault="00CE39DF" w14:paraId="3FCC8DF5" w14:textId="651C006A">
                    <w:pPr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 xml:space="preserve">BABC </w:t>
                    </w:r>
                    <w:r w:rsidR="00144666"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>Organic Social Content</w:t>
                    </w:r>
                    <w:r w:rsidR="00F25055"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137FF4D8" wp14:editId="5540ABF9">
          <wp:extent cx="429260" cy="429260"/>
          <wp:effectExtent l="0" t="0" r="2540" b="2540"/>
          <wp:docPr id="1123521737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3521737" name="Picture 112352173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H="1">
                    <a:off x="0" y="0"/>
                    <a:ext cx="444933" cy="4449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65EA2" w:rsidP="00965EA2" w:rsidRDefault="00965EA2" w14:paraId="35EDFC1E" w14:textId="434CD594">
    <w:pPr>
      <w:pStyle w:val="Header"/>
      <w:ind w:left="-567"/>
    </w:pPr>
    <w:r>
      <w:rPr>
        <w:noProof/>
      </w:rPr>
      <w:drawing>
        <wp:inline distT="0" distB="0" distL="0" distR="0" wp14:anchorId="75AA6322" wp14:editId="433D0DD3">
          <wp:extent cx="1716573" cy="519373"/>
          <wp:effectExtent l="0" t="0" r="0" b="1905"/>
          <wp:docPr id="178311519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3115190" name="Picture 17831151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92993" cy="57275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F1443"/>
    <w:multiLevelType w:val="hybridMultilevel"/>
    <w:tmpl w:val="F3ACB71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4C94F2F"/>
    <w:multiLevelType w:val="hybridMultilevel"/>
    <w:tmpl w:val="FA6ED89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B0455A9"/>
    <w:multiLevelType w:val="hybridMultilevel"/>
    <w:tmpl w:val="126E81E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BC53433"/>
    <w:multiLevelType w:val="hybridMultilevel"/>
    <w:tmpl w:val="93C2058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04A1487"/>
    <w:multiLevelType w:val="hybridMultilevel"/>
    <w:tmpl w:val="746E1D68"/>
    <w:lvl w:ilvl="0" w:tplc="04090001">
      <w:start w:val="1"/>
      <w:numFmt w:val="bullet"/>
      <w:pStyle w:val="ListBullet2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126611EA"/>
    <w:multiLevelType w:val="hybridMultilevel"/>
    <w:tmpl w:val="E30025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735421"/>
    <w:multiLevelType w:val="hybridMultilevel"/>
    <w:tmpl w:val="58505FC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4EF495B"/>
    <w:multiLevelType w:val="hybridMultilevel"/>
    <w:tmpl w:val="EC784F2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88E27E4"/>
    <w:multiLevelType w:val="hybridMultilevel"/>
    <w:tmpl w:val="71C61A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1C9B2339"/>
    <w:multiLevelType w:val="hybridMultilevel"/>
    <w:tmpl w:val="14789568"/>
    <w:lvl w:ilvl="0" w:tplc="0409000F">
      <w:start w:val="1"/>
      <w:numFmt w:val="decimal"/>
      <w:pStyle w:val="ListNumber3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9067B4"/>
    <w:multiLevelType w:val="hybridMultilevel"/>
    <w:tmpl w:val="73C2434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26194313"/>
    <w:multiLevelType w:val="hybridMultilevel"/>
    <w:tmpl w:val="C1BCDA7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305321E2"/>
    <w:multiLevelType w:val="multilevel"/>
    <w:tmpl w:val="33942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3" w15:restartNumberingAfterBreak="0">
    <w:nsid w:val="31DD2E98"/>
    <w:multiLevelType w:val="hybridMultilevel"/>
    <w:tmpl w:val="7160F64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3CBF27AC"/>
    <w:multiLevelType w:val="hybridMultilevel"/>
    <w:tmpl w:val="112AC2FC"/>
    <w:lvl w:ilvl="0" w:tplc="FFFFFFFF">
      <w:start w:val="1"/>
      <w:numFmt w:val="decimal"/>
      <w:pStyle w:val="ListNumber2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D767A3"/>
    <w:multiLevelType w:val="hybridMultilevel"/>
    <w:tmpl w:val="327E98B2"/>
    <w:lvl w:ilvl="0" w:tplc="04090001">
      <w:start w:val="1"/>
      <w:numFmt w:val="bullet"/>
      <w:pStyle w:val="ListBullet3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43A55EF5"/>
    <w:multiLevelType w:val="hybridMultilevel"/>
    <w:tmpl w:val="4FDC12B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47F82FB4"/>
    <w:multiLevelType w:val="multilevel"/>
    <w:tmpl w:val="8F8A2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4931188E"/>
    <w:multiLevelType w:val="multilevel"/>
    <w:tmpl w:val="7FE84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4E293F7B"/>
    <w:multiLevelType w:val="hybridMultilevel"/>
    <w:tmpl w:val="439AC2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121EC0"/>
    <w:multiLevelType w:val="hybridMultilevel"/>
    <w:tmpl w:val="B8BED27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50994F00"/>
    <w:multiLevelType w:val="hybridMultilevel"/>
    <w:tmpl w:val="DACA2DF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53051ADE"/>
    <w:multiLevelType w:val="hybridMultilevel"/>
    <w:tmpl w:val="E46E0E9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589105B4"/>
    <w:multiLevelType w:val="hybridMultilevel"/>
    <w:tmpl w:val="112AC2FC"/>
    <w:lvl w:ilvl="0" w:tplc="0409000F">
      <w:start w:val="1"/>
      <w:numFmt w:val="decimal"/>
      <w:pStyle w:val="ListNumb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402C09"/>
    <w:multiLevelType w:val="hybridMultilevel"/>
    <w:tmpl w:val="339665F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61BA6AFD"/>
    <w:multiLevelType w:val="hybridMultilevel"/>
    <w:tmpl w:val="93942C2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63091A86"/>
    <w:multiLevelType w:val="hybridMultilevel"/>
    <w:tmpl w:val="9B0E18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E35353"/>
    <w:multiLevelType w:val="multilevel"/>
    <w:tmpl w:val="BF9C5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8" w15:restartNumberingAfterBreak="0">
    <w:nsid w:val="6B585535"/>
    <w:multiLevelType w:val="hybridMultilevel"/>
    <w:tmpl w:val="54268A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BFC7B2E"/>
    <w:multiLevelType w:val="multilevel"/>
    <w:tmpl w:val="D764B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0" w15:restartNumberingAfterBreak="0">
    <w:nsid w:val="6FD1059D"/>
    <w:multiLevelType w:val="hybridMultilevel"/>
    <w:tmpl w:val="18E2EB2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72504898"/>
    <w:multiLevelType w:val="hybridMultilevel"/>
    <w:tmpl w:val="46BC2E6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73A24E1D"/>
    <w:multiLevelType w:val="hybridMultilevel"/>
    <w:tmpl w:val="00AAC84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3" w15:restartNumberingAfterBreak="0">
    <w:nsid w:val="75A45F62"/>
    <w:multiLevelType w:val="hybridMultilevel"/>
    <w:tmpl w:val="00E23D46"/>
    <w:lvl w:ilvl="0" w:tplc="04090001">
      <w:start w:val="1"/>
      <w:numFmt w:val="bullet"/>
      <w:pStyle w:val="List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776289745">
    <w:abstractNumId w:val="15"/>
  </w:num>
  <w:num w:numId="2" w16cid:durableId="213352255">
    <w:abstractNumId w:val="33"/>
  </w:num>
  <w:num w:numId="3" w16cid:durableId="515533486">
    <w:abstractNumId w:val="30"/>
  </w:num>
  <w:num w:numId="4" w16cid:durableId="436145165">
    <w:abstractNumId w:val="4"/>
  </w:num>
  <w:num w:numId="5" w16cid:durableId="620460007">
    <w:abstractNumId w:val="9"/>
  </w:num>
  <w:num w:numId="6" w16cid:durableId="743376280">
    <w:abstractNumId w:val="23"/>
  </w:num>
  <w:num w:numId="7" w16cid:durableId="555776131">
    <w:abstractNumId w:val="14"/>
  </w:num>
  <w:num w:numId="8" w16cid:durableId="1951207795">
    <w:abstractNumId w:val="7"/>
  </w:num>
  <w:num w:numId="9" w16cid:durableId="407508869">
    <w:abstractNumId w:val="0"/>
  </w:num>
  <w:num w:numId="10" w16cid:durableId="1690520964">
    <w:abstractNumId w:val="6"/>
  </w:num>
  <w:num w:numId="11" w16cid:durableId="1290696880">
    <w:abstractNumId w:val="22"/>
  </w:num>
  <w:num w:numId="12" w16cid:durableId="1984306720">
    <w:abstractNumId w:val="26"/>
  </w:num>
  <w:num w:numId="13" w16cid:durableId="2019693035">
    <w:abstractNumId w:val="17"/>
  </w:num>
  <w:num w:numId="14" w16cid:durableId="702246703">
    <w:abstractNumId w:val="13"/>
  </w:num>
  <w:num w:numId="15" w16cid:durableId="1045103337">
    <w:abstractNumId w:val="19"/>
  </w:num>
  <w:num w:numId="16" w16cid:durableId="1303150540">
    <w:abstractNumId w:val="3"/>
  </w:num>
  <w:num w:numId="17" w16cid:durableId="1547061099">
    <w:abstractNumId w:val="5"/>
  </w:num>
  <w:num w:numId="18" w16cid:durableId="396780202">
    <w:abstractNumId w:val="12"/>
  </w:num>
  <w:num w:numId="19" w16cid:durableId="1716082470">
    <w:abstractNumId w:val="27"/>
  </w:num>
  <w:num w:numId="20" w16cid:durableId="1612083296">
    <w:abstractNumId w:val="32"/>
  </w:num>
  <w:num w:numId="21" w16cid:durableId="353962396">
    <w:abstractNumId w:val="25"/>
  </w:num>
  <w:num w:numId="22" w16cid:durableId="642389699">
    <w:abstractNumId w:val="28"/>
  </w:num>
  <w:num w:numId="23" w16cid:durableId="121657705">
    <w:abstractNumId w:val="18"/>
  </w:num>
  <w:num w:numId="24" w16cid:durableId="2024090611">
    <w:abstractNumId w:val="29"/>
  </w:num>
  <w:num w:numId="25" w16cid:durableId="1755859515">
    <w:abstractNumId w:val="1"/>
  </w:num>
  <w:num w:numId="26" w16cid:durableId="634413494">
    <w:abstractNumId w:val="21"/>
  </w:num>
  <w:num w:numId="27" w16cid:durableId="304285866">
    <w:abstractNumId w:val="10"/>
  </w:num>
  <w:num w:numId="28" w16cid:durableId="250698145">
    <w:abstractNumId w:val="16"/>
  </w:num>
  <w:num w:numId="29" w16cid:durableId="1775048864">
    <w:abstractNumId w:val="31"/>
  </w:num>
  <w:num w:numId="30" w16cid:durableId="1527870054">
    <w:abstractNumId w:val="2"/>
  </w:num>
  <w:num w:numId="31" w16cid:durableId="1526865920">
    <w:abstractNumId w:val="24"/>
  </w:num>
  <w:num w:numId="32" w16cid:durableId="453908182">
    <w:abstractNumId w:val="20"/>
  </w:num>
  <w:num w:numId="33" w16cid:durableId="794562080">
    <w:abstractNumId w:val="11"/>
  </w:num>
  <w:num w:numId="34" w16cid:durableId="1901287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dirty"/>
  <w:trackRevisions w:val="false"/>
  <w:defaultTabStop w:val="720"/>
  <w:characterSpacingControl w:val="doNotCompress"/>
  <w:alwaysMergeEmptyNamespac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5EA2"/>
    <w:rsid w:val="000001BF"/>
    <w:rsid w:val="000046EA"/>
    <w:rsid w:val="00012139"/>
    <w:rsid w:val="000152FE"/>
    <w:rsid w:val="00017451"/>
    <w:rsid w:val="00020A8A"/>
    <w:rsid w:val="00025DC6"/>
    <w:rsid w:val="00026435"/>
    <w:rsid w:val="00032CD3"/>
    <w:rsid w:val="000349C0"/>
    <w:rsid w:val="00040197"/>
    <w:rsid w:val="0005112B"/>
    <w:rsid w:val="00051724"/>
    <w:rsid w:val="000517D5"/>
    <w:rsid w:val="0005472B"/>
    <w:rsid w:val="00066E8A"/>
    <w:rsid w:val="000707C8"/>
    <w:rsid w:val="000732C8"/>
    <w:rsid w:val="00074A05"/>
    <w:rsid w:val="00074BBE"/>
    <w:rsid w:val="0008056F"/>
    <w:rsid w:val="00081BB3"/>
    <w:rsid w:val="0008204B"/>
    <w:rsid w:val="00082403"/>
    <w:rsid w:val="00095288"/>
    <w:rsid w:val="00095C84"/>
    <w:rsid w:val="000B170C"/>
    <w:rsid w:val="000B4954"/>
    <w:rsid w:val="000B5AB5"/>
    <w:rsid w:val="000C1E1D"/>
    <w:rsid w:val="000C25DC"/>
    <w:rsid w:val="000C50D0"/>
    <w:rsid w:val="000C6605"/>
    <w:rsid w:val="000D32A9"/>
    <w:rsid w:val="000D4CF8"/>
    <w:rsid w:val="000E37D2"/>
    <w:rsid w:val="000E4E6A"/>
    <w:rsid w:val="000F0B21"/>
    <w:rsid w:val="000F270D"/>
    <w:rsid w:val="000F2EBD"/>
    <w:rsid w:val="000F39F6"/>
    <w:rsid w:val="000F7E1A"/>
    <w:rsid w:val="00100EFF"/>
    <w:rsid w:val="001015C0"/>
    <w:rsid w:val="00101F18"/>
    <w:rsid w:val="00104877"/>
    <w:rsid w:val="00104ECB"/>
    <w:rsid w:val="00106C36"/>
    <w:rsid w:val="00106C7B"/>
    <w:rsid w:val="001115D4"/>
    <w:rsid w:val="001129F5"/>
    <w:rsid w:val="00112E15"/>
    <w:rsid w:val="0012115A"/>
    <w:rsid w:val="00127C34"/>
    <w:rsid w:val="0013130F"/>
    <w:rsid w:val="00134307"/>
    <w:rsid w:val="0013610C"/>
    <w:rsid w:val="00144666"/>
    <w:rsid w:val="00146B12"/>
    <w:rsid w:val="00146F6F"/>
    <w:rsid w:val="00150774"/>
    <w:rsid w:val="00152D4A"/>
    <w:rsid w:val="00152D57"/>
    <w:rsid w:val="00171FC6"/>
    <w:rsid w:val="001766BC"/>
    <w:rsid w:val="00182F7E"/>
    <w:rsid w:val="00183A17"/>
    <w:rsid w:val="00185BA1"/>
    <w:rsid w:val="001A13B6"/>
    <w:rsid w:val="001A7429"/>
    <w:rsid w:val="001B0620"/>
    <w:rsid w:val="001B350E"/>
    <w:rsid w:val="001C2E6F"/>
    <w:rsid w:val="001C3237"/>
    <w:rsid w:val="001D10EA"/>
    <w:rsid w:val="001D1FA6"/>
    <w:rsid w:val="001D4913"/>
    <w:rsid w:val="001E23C1"/>
    <w:rsid w:val="001E2BFE"/>
    <w:rsid w:val="001F016A"/>
    <w:rsid w:val="001F2076"/>
    <w:rsid w:val="001F79ED"/>
    <w:rsid w:val="00201D11"/>
    <w:rsid w:val="002042F2"/>
    <w:rsid w:val="00211912"/>
    <w:rsid w:val="00213E67"/>
    <w:rsid w:val="00213EC4"/>
    <w:rsid w:val="0021422F"/>
    <w:rsid w:val="00215C35"/>
    <w:rsid w:val="00221A44"/>
    <w:rsid w:val="0022329A"/>
    <w:rsid w:val="002257CE"/>
    <w:rsid w:val="002303FE"/>
    <w:rsid w:val="002378BC"/>
    <w:rsid w:val="00237F1A"/>
    <w:rsid w:val="00254FFA"/>
    <w:rsid w:val="002562A9"/>
    <w:rsid w:val="002576CB"/>
    <w:rsid w:val="0026081E"/>
    <w:rsid w:val="00260C7C"/>
    <w:rsid w:val="00264E34"/>
    <w:rsid w:val="00265C38"/>
    <w:rsid w:val="00272B52"/>
    <w:rsid w:val="00276302"/>
    <w:rsid w:val="0028046B"/>
    <w:rsid w:val="00280E77"/>
    <w:rsid w:val="0028235B"/>
    <w:rsid w:val="00294F91"/>
    <w:rsid w:val="00295935"/>
    <w:rsid w:val="002968C7"/>
    <w:rsid w:val="002A0E08"/>
    <w:rsid w:val="002A0EF1"/>
    <w:rsid w:val="002B633D"/>
    <w:rsid w:val="002B67A2"/>
    <w:rsid w:val="002B6FF6"/>
    <w:rsid w:val="002B7AFA"/>
    <w:rsid w:val="002C193B"/>
    <w:rsid w:val="002C2F4E"/>
    <w:rsid w:val="002D1325"/>
    <w:rsid w:val="002D6AB4"/>
    <w:rsid w:val="002D7EC3"/>
    <w:rsid w:val="002E1A43"/>
    <w:rsid w:val="002E6C4A"/>
    <w:rsid w:val="002E6D09"/>
    <w:rsid w:val="002E7B68"/>
    <w:rsid w:val="002F1BE3"/>
    <w:rsid w:val="002F6022"/>
    <w:rsid w:val="003043C1"/>
    <w:rsid w:val="0031353C"/>
    <w:rsid w:val="00313FD5"/>
    <w:rsid w:val="0031504F"/>
    <w:rsid w:val="00315F88"/>
    <w:rsid w:val="0033032F"/>
    <w:rsid w:val="00337903"/>
    <w:rsid w:val="00347DD1"/>
    <w:rsid w:val="00351BB2"/>
    <w:rsid w:val="00354A54"/>
    <w:rsid w:val="00357592"/>
    <w:rsid w:val="003623D7"/>
    <w:rsid w:val="003677D6"/>
    <w:rsid w:val="003701CA"/>
    <w:rsid w:val="003710A6"/>
    <w:rsid w:val="0037575B"/>
    <w:rsid w:val="003801B3"/>
    <w:rsid w:val="00381653"/>
    <w:rsid w:val="003863C6"/>
    <w:rsid w:val="00386F39"/>
    <w:rsid w:val="00387247"/>
    <w:rsid w:val="003879AD"/>
    <w:rsid w:val="00394B89"/>
    <w:rsid w:val="003951A8"/>
    <w:rsid w:val="003A00B4"/>
    <w:rsid w:val="003A1105"/>
    <w:rsid w:val="003A14B0"/>
    <w:rsid w:val="003B2653"/>
    <w:rsid w:val="003B3669"/>
    <w:rsid w:val="003B4F18"/>
    <w:rsid w:val="003B5696"/>
    <w:rsid w:val="003C130B"/>
    <w:rsid w:val="003C303D"/>
    <w:rsid w:val="003C36FD"/>
    <w:rsid w:val="003C4990"/>
    <w:rsid w:val="003C52F6"/>
    <w:rsid w:val="003C5878"/>
    <w:rsid w:val="003C5CE2"/>
    <w:rsid w:val="003D7A75"/>
    <w:rsid w:val="003E3DFB"/>
    <w:rsid w:val="003E43FF"/>
    <w:rsid w:val="003E4F11"/>
    <w:rsid w:val="003E5B65"/>
    <w:rsid w:val="003F5987"/>
    <w:rsid w:val="003F5C9B"/>
    <w:rsid w:val="004010DC"/>
    <w:rsid w:val="00402BE1"/>
    <w:rsid w:val="00405721"/>
    <w:rsid w:val="00413138"/>
    <w:rsid w:val="00417284"/>
    <w:rsid w:val="00421456"/>
    <w:rsid w:val="004255EB"/>
    <w:rsid w:val="00425AB4"/>
    <w:rsid w:val="00431A0E"/>
    <w:rsid w:val="00435D69"/>
    <w:rsid w:val="00437366"/>
    <w:rsid w:val="00446A20"/>
    <w:rsid w:val="00447A60"/>
    <w:rsid w:val="00450B46"/>
    <w:rsid w:val="0045648E"/>
    <w:rsid w:val="00460046"/>
    <w:rsid w:val="00460281"/>
    <w:rsid w:val="00460C21"/>
    <w:rsid w:val="004629E8"/>
    <w:rsid w:val="00462DC6"/>
    <w:rsid w:val="00463AF9"/>
    <w:rsid w:val="004645E7"/>
    <w:rsid w:val="004652DF"/>
    <w:rsid w:val="00475746"/>
    <w:rsid w:val="00475F2A"/>
    <w:rsid w:val="0047668E"/>
    <w:rsid w:val="004818E0"/>
    <w:rsid w:val="00496936"/>
    <w:rsid w:val="004A0802"/>
    <w:rsid w:val="004A21DB"/>
    <w:rsid w:val="004A3293"/>
    <w:rsid w:val="004A44A6"/>
    <w:rsid w:val="004B2E75"/>
    <w:rsid w:val="004B4961"/>
    <w:rsid w:val="004B50F2"/>
    <w:rsid w:val="004B51BE"/>
    <w:rsid w:val="004B6B86"/>
    <w:rsid w:val="004C320E"/>
    <w:rsid w:val="004C349A"/>
    <w:rsid w:val="004C677E"/>
    <w:rsid w:val="004D1FF1"/>
    <w:rsid w:val="004D4C50"/>
    <w:rsid w:val="004E0DC0"/>
    <w:rsid w:val="004E1551"/>
    <w:rsid w:val="004E2A72"/>
    <w:rsid w:val="004E35FF"/>
    <w:rsid w:val="004E42F4"/>
    <w:rsid w:val="004E5250"/>
    <w:rsid w:val="004E7229"/>
    <w:rsid w:val="004F4E8C"/>
    <w:rsid w:val="004F6DF1"/>
    <w:rsid w:val="00505DB4"/>
    <w:rsid w:val="005062A1"/>
    <w:rsid w:val="00514ED9"/>
    <w:rsid w:val="0051738B"/>
    <w:rsid w:val="00521FEE"/>
    <w:rsid w:val="00524F19"/>
    <w:rsid w:val="00525B2D"/>
    <w:rsid w:val="00526738"/>
    <w:rsid w:val="00542CC1"/>
    <w:rsid w:val="00543DDB"/>
    <w:rsid w:val="005525F1"/>
    <w:rsid w:val="00553533"/>
    <w:rsid w:val="0055548D"/>
    <w:rsid w:val="00555A3E"/>
    <w:rsid w:val="00557FB4"/>
    <w:rsid w:val="005614EF"/>
    <w:rsid w:val="00565938"/>
    <w:rsid w:val="005813A9"/>
    <w:rsid w:val="00581D60"/>
    <w:rsid w:val="00581D85"/>
    <w:rsid w:val="00582DDB"/>
    <w:rsid w:val="00584B14"/>
    <w:rsid w:val="005855A6"/>
    <w:rsid w:val="00591C02"/>
    <w:rsid w:val="00592240"/>
    <w:rsid w:val="005949DC"/>
    <w:rsid w:val="0059602D"/>
    <w:rsid w:val="005A214D"/>
    <w:rsid w:val="005A41CD"/>
    <w:rsid w:val="005A66B9"/>
    <w:rsid w:val="005A6B82"/>
    <w:rsid w:val="005B2533"/>
    <w:rsid w:val="005B6D9A"/>
    <w:rsid w:val="005C5510"/>
    <w:rsid w:val="005D1C67"/>
    <w:rsid w:val="005D223C"/>
    <w:rsid w:val="005D42A4"/>
    <w:rsid w:val="005E0FD5"/>
    <w:rsid w:val="005E3F57"/>
    <w:rsid w:val="005E4012"/>
    <w:rsid w:val="005F03FF"/>
    <w:rsid w:val="005F2D07"/>
    <w:rsid w:val="005F3B95"/>
    <w:rsid w:val="005F61BF"/>
    <w:rsid w:val="00603F2E"/>
    <w:rsid w:val="00606192"/>
    <w:rsid w:val="006137CD"/>
    <w:rsid w:val="00613818"/>
    <w:rsid w:val="00616F0C"/>
    <w:rsid w:val="006243AA"/>
    <w:rsid w:val="00624A14"/>
    <w:rsid w:val="006318EE"/>
    <w:rsid w:val="006339B2"/>
    <w:rsid w:val="006339F5"/>
    <w:rsid w:val="00635E85"/>
    <w:rsid w:val="00636A06"/>
    <w:rsid w:val="006377AE"/>
    <w:rsid w:val="0064066D"/>
    <w:rsid w:val="00642631"/>
    <w:rsid w:val="006439BC"/>
    <w:rsid w:val="00645955"/>
    <w:rsid w:val="00651C6B"/>
    <w:rsid w:val="00654E97"/>
    <w:rsid w:val="00660A33"/>
    <w:rsid w:val="00664C40"/>
    <w:rsid w:val="006659F1"/>
    <w:rsid w:val="006748DD"/>
    <w:rsid w:val="00674F78"/>
    <w:rsid w:val="006765D2"/>
    <w:rsid w:val="00680116"/>
    <w:rsid w:val="00681C2A"/>
    <w:rsid w:val="00686368"/>
    <w:rsid w:val="00686D56"/>
    <w:rsid w:val="00694542"/>
    <w:rsid w:val="00695046"/>
    <w:rsid w:val="00695094"/>
    <w:rsid w:val="00695E3E"/>
    <w:rsid w:val="006974B5"/>
    <w:rsid w:val="006A2920"/>
    <w:rsid w:val="006A4492"/>
    <w:rsid w:val="006A775F"/>
    <w:rsid w:val="006A7D75"/>
    <w:rsid w:val="006B18BF"/>
    <w:rsid w:val="006C0615"/>
    <w:rsid w:val="006C1E5D"/>
    <w:rsid w:val="006C38DA"/>
    <w:rsid w:val="006C3C5B"/>
    <w:rsid w:val="006C7BAF"/>
    <w:rsid w:val="006D1AA1"/>
    <w:rsid w:val="006E2622"/>
    <w:rsid w:val="006E29B7"/>
    <w:rsid w:val="006E2BD8"/>
    <w:rsid w:val="006E3182"/>
    <w:rsid w:val="006E4C87"/>
    <w:rsid w:val="006F1964"/>
    <w:rsid w:val="006F2740"/>
    <w:rsid w:val="006F46D1"/>
    <w:rsid w:val="00701ACF"/>
    <w:rsid w:val="00704FCA"/>
    <w:rsid w:val="007073CA"/>
    <w:rsid w:val="00713CA1"/>
    <w:rsid w:val="0071594C"/>
    <w:rsid w:val="0071798C"/>
    <w:rsid w:val="00721A9C"/>
    <w:rsid w:val="00722804"/>
    <w:rsid w:val="007233DC"/>
    <w:rsid w:val="0072360F"/>
    <w:rsid w:val="00727545"/>
    <w:rsid w:val="0073339F"/>
    <w:rsid w:val="00734718"/>
    <w:rsid w:val="0073717E"/>
    <w:rsid w:val="00740726"/>
    <w:rsid w:val="00746282"/>
    <w:rsid w:val="0074782D"/>
    <w:rsid w:val="00752A30"/>
    <w:rsid w:val="00756209"/>
    <w:rsid w:val="00760A5D"/>
    <w:rsid w:val="00760EDF"/>
    <w:rsid w:val="00771973"/>
    <w:rsid w:val="007723F0"/>
    <w:rsid w:val="0077373C"/>
    <w:rsid w:val="007762A2"/>
    <w:rsid w:val="00790172"/>
    <w:rsid w:val="00794401"/>
    <w:rsid w:val="007A6715"/>
    <w:rsid w:val="007A721E"/>
    <w:rsid w:val="007B1834"/>
    <w:rsid w:val="007C3B36"/>
    <w:rsid w:val="007D3CA5"/>
    <w:rsid w:val="007D4249"/>
    <w:rsid w:val="007D4D81"/>
    <w:rsid w:val="007D705D"/>
    <w:rsid w:val="007D75E7"/>
    <w:rsid w:val="007E076C"/>
    <w:rsid w:val="007E0FDF"/>
    <w:rsid w:val="007E279D"/>
    <w:rsid w:val="007E4406"/>
    <w:rsid w:val="007E6366"/>
    <w:rsid w:val="007F012C"/>
    <w:rsid w:val="007F104B"/>
    <w:rsid w:val="007F6054"/>
    <w:rsid w:val="00802FF3"/>
    <w:rsid w:val="00803F18"/>
    <w:rsid w:val="00807001"/>
    <w:rsid w:val="008079C5"/>
    <w:rsid w:val="008171CB"/>
    <w:rsid w:val="008179B5"/>
    <w:rsid w:val="008259E8"/>
    <w:rsid w:val="008315C4"/>
    <w:rsid w:val="00832B42"/>
    <w:rsid w:val="00834372"/>
    <w:rsid w:val="008372FB"/>
    <w:rsid w:val="00842040"/>
    <w:rsid w:val="00842ABE"/>
    <w:rsid w:val="00843F11"/>
    <w:rsid w:val="008449DA"/>
    <w:rsid w:val="0084709F"/>
    <w:rsid w:val="00847BF9"/>
    <w:rsid w:val="008563CA"/>
    <w:rsid w:val="00860BFF"/>
    <w:rsid w:val="008621D6"/>
    <w:rsid w:val="00863400"/>
    <w:rsid w:val="00864273"/>
    <w:rsid w:val="0086592B"/>
    <w:rsid w:val="008700D4"/>
    <w:rsid w:val="0087221F"/>
    <w:rsid w:val="00874526"/>
    <w:rsid w:val="008747AD"/>
    <w:rsid w:val="00875BD8"/>
    <w:rsid w:val="00881068"/>
    <w:rsid w:val="00881328"/>
    <w:rsid w:val="00887231"/>
    <w:rsid w:val="00887929"/>
    <w:rsid w:val="00891221"/>
    <w:rsid w:val="00892690"/>
    <w:rsid w:val="0089427C"/>
    <w:rsid w:val="0089645E"/>
    <w:rsid w:val="00896C37"/>
    <w:rsid w:val="008B460E"/>
    <w:rsid w:val="008B4C18"/>
    <w:rsid w:val="008B5CE9"/>
    <w:rsid w:val="008B60C0"/>
    <w:rsid w:val="008B6821"/>
    <w:rsid w:val="008C130A"/>
    <w:rsid w:val="008C2ECE"/>
    <w:rsid w:val="008C3742"/>
    <w:rsid w:val="008C38B9"/>
    <w:rsid w:val="008C4B22"/>
    <w:rsid w:val="008E0130"/>
    <w:rsid w:val="008E11A6"/>
    <w:rsid w:val="008E2759"/>
    <w:rsid w:val="008E4D5B"/>
    <w:rsid w:val="008E704E"/>
    <w:rsid w:val="008F21B4"/>
    <w:rsid w:val="009015CE"/>
    <w:rsid w:val="00901F03"/>
    <w:rsid w:val="00911CA7"/>
    <w:rsid w:val="009131B9"/>
    <w:rsid w:val="009139A1"/>
    <w:rsid w:val="00914B2D"/>
    <w:rsid w:val="00914E1A"/>
    <w:rsid w:val="00915FFA"/>
    <w:rsid w:val="00916A07"/>
    <w:rsid w:val="00920FC9"/>
    <w:rsid w:val="00922E40"/>
    <w:rsid w:val="00924B2D"/>
    <w:rsid w:val="00930667"/>
    <w:rsid w:val="009312DE"/>
    <w:rsid w:val="00935E7E"/>
    <w:rsid w:val="0094631B"/>
    <w:rsid w:val="0094762A"/>
    <w:rsid w:val="009541C5"/>
    <w:rsid w:val="0095558C"/>
    <w:rsid w:val="009618F2"/>
    <w:rsid w:val="00965EA2"/>
    <w:rsid w:val="00966196"/>
    <w:rsid w:val="00970CE5"/>
    <w:rsid w:val="00971231"/>
    <w:rsid w:val="00971A14"/>
    <w:rsid w:val="009748BD"/>
    <w:rsid w:val="009763A7"/>
    <w:rsid w:val="00987838"/>
    <w:rsid w:val="00990ACB"/>
    <w:rsid w:val="009917FE"/>
    <w:rsid w:val="00997FBC"/>
    <w:rsid w:val="009A2F93"/>
    <w:rsid w:val="009A517D"/>
    <w:rsid w:val="009B26AA"/>
    <w:rsid w:val="009B295A"/>
    <w:rsid w:val="009B5F9D"/>
    <w:rsid w:val="009C294D"/>
    <w:rsid w:val="009C5D72"/>
    <w:rsid w:val="009D0719"/>
    <w:rsid w:val="009D10D5"/>
    <w:rsid w:val="009D290C"/>
    <w:rsid w:val="009E1703"/>
    <w:rsid w:val="009E2171"/>
    <w:rsid w:val="009E2BDF"/>
    <w:rsid w:val="009F1915"/>
    <w:rsid w:val="009F5DEB"/>
    <w:rsid w:val="00A020B0"/>
    <w:rsid w:val="00A020E2"/>
    <w:rsid w:val="00A07844"/>
    <w:rsid w:val="00A11040"/>
    <w:rsid w:val="00A14434"/>
    <w:rsid w:val="00A15CED"/>
    <w:rsid w:val="00A204A3"/>
    <w:rsid w:val="00A2585C"/>
    <w:rsid w:val="00A331FC"/>
    <w:rsid w:val="00A350A8"/>
    <w:rsid w:val="00A358A7"/>
    <w:rsid w:val="00A37B60"/>
    <w:rsid w:val="00A37C5F"/>
    <w:rsid w:val="00A37D36"/>
    <w:rsid w:val="00A41224"/>
    <w:rsid w:val="00A427CA"/>
    <w:rsid w:val="00A44CD5"/>
    <w:rsid w:val="00A452FA"/>
    <w:rsid w:val="00A469B4"/>
    <w:rsid w:val="00A540BB"/>
    <w:rsid w:val="00A5419B"/>
    <w:rsid w:val="00A55479"/>
    <w:rsid w:val="00A55ADA"/>
    <w:rsid w:val="00A61D8F"/>
    <w:rsid w:val="00A633B5"/>
    <w:rsid w:val="00A80C16"/>
    <w:rsid w:val="00A84594"/>
    <w:rsid w:val="00A8503E"/>
    <w:rsid w:val="00A8524B"/>
    <w:rsid w:val="00A87099"/>
    <w:rsid w:val="00A90BEF"/>
    <w:rsid w:val="00A918FF"/>
    <w:rsid w:val="00A9248E"/>
    <w:rsid w:val="00A93445"/>
    <w:rsid w:val="00A9795C"/>
    <w:rsid w:val="00AA4838"/>
    <w:rsid w:val="00AA682A"/>
    <w:rsid w:val="00AB4418"/>
    <w:rsid w:val="00AB5E5D"/>
    <w:rsid w:val="00AC48E9"/>
    <w:rsid w:val="00AD3FF8"/>
    <w:rsid w:val="00AD59CC"/>
    <w:rsid w:val="00AD7C99"/>
    <w:rsid w:val="00AE3DDF"/>
    <w:rsid w:val="00AE541E"/>
    <w:rsid w:val="00AE67BD"/>
    <w:rsid w:val="00AF6428"/>
    <w:rsid w:val="00B03BA7"/>
    <w:rsid w:val="00B041F3"/>
    <w:rsid w:val="00B07BAF"/>
    <w:rsid w:val="00B10994"/>
    <w:rsid w:val="00B16BC9"/>
    <w:rsid w:val="00B24B89"/>
    <w:rsid w:val="00B269AF"/>
    <w:rsid w:val="00B356FC"/>
    <w:rsid w:val="00B35A2C"/>
    <w:rsid w:val="00B46F4C"/>
    <w:rsid w:val="00B519EF"/>
    <w:rsid w:val="00B558E8"/>
    <w:rsid w:val="00B55D5C"/>
    <w:rsid w:val="00B60161"/>
    <w:rsid w:val="00B65546"/>
    <w:rsid w:val="00B66688"/>
    <w:rsid w:val="00B70AAB"/>
    <w:rsid w:val="00B7132E"/>
    <w:rsid w:val="00B7302D"/>
    <w:rsid w:val="00B73753"/>
    <w:rsid w:val="00B80FCE"/>
    <w:rsid w:val="00B82311"/>
    <w:rsid w:val="00B82419"/>
    <w:rsid w:val="00B826FD"/>
    <w:rsid w:val="00B87053"/>
    <w:rsid w:val="00B90939"/>
    <w:rsid w:val="00B911DF"/>
    <w:rsid w:val="00B91FF7"/>
    <w:rsid w:val="00B95CF4"/>
    <w:rsid w:val="00BA3D70"/>
    <w:rsid w:val="00BA4382"/>
    <w:rsid w:val="00BA75B9"/>
    <w:rsid w:val="00BB25D1"/>
    <w:rsid w:val="00BB60BA"/>
    <w:rsid w:val="00BC49C8"/>
    <w:rsid w:val="00BC5260"/>
    <w:rsid w:val="00BC7956"/>
    <w:rsid w:val="00BD3A85"/>
    <w:rsid w:val="00BD4987"/>
    <w:rsid w:val="00BD4F01"/>
    <w:rsid w:val="00BD57DF"/>
    <w:rsid w:val="00BD69DC"/>
    <w:rsid w:val="00BE1786"/>
    <w:rsid w:val="00BE5743"/>
    <w:rsid w:val="00BF2362"/>
    <w:rsid w:val="00BF54D4"/>
    <w:rsid w:val="00C03136"/>
    <w:rsid w:val="00C04255"/>
    <w:rsid w:val="00C05F45"/>
    <w:rsid w:val="00C1189D"/>
    <w:rsid w:val="00C22263"/>
    <w:rsid w:val="00C2244B"/>
    <w:rsid w:val="00C26E00"/>
    <w:rsid w:val="00C26EF2"/>
    <w:rsid w:val="00C351CD"/>
    <w:rsid w:val="00C37434"/>
    <w:rsid w:val="00C40865"/>
    <w:rsid w:val="00C42B71"/>
    <w:rsid w:val="00C43310"/>
    <w:rsid w:val="00C52549"/>
    <w:rsid w:val="00C55709"/>
    <w:rsid w:val="00C57E48"/>
    <w:rsid w:val="00C624EB"/>
    <w:rsid w:val="00C63627"/>
    <w:rsid w:val="00C65230"/>
    <w:rsid w:val="00C657FB"/>
    <w:rsid w:val="00C66FF0"/>
    <w:rsid w:val="00C73077"/>
    <w:rsid w:val="00C808BA"/>
    <w:rsid w:val="00C81E04"/>
    <w:rsid w:val="00C858C2"/>
    <w:rsid w:val="00C860D1"/>
    <w:rsid w:val="00C86C67"/>
    <w:rsid w:val="00C90570"/>
    <w:rsid w:val="00C910FB"/>
    <w:rsid w:val="00C96057"/>
    <w:rsid w:val="00C9629E"/>
    <w:rsid w:val="00CA0467"/>
    <w:rsid w:val="00CA236D"/>
    <w:rsid w:val="00CA4283"/>
    <w:rsid w:val="00CB2C58"/>
    <w:rsid w:val="00CB5ADD"/>
    <w:rsid w:val="00CB5E4C"/>
    <w:rsid w:val="00CB655C"/>
    <w:rsid w:val="00CB6753"/>
    <w:rsid w:val="00CB7326"/>
    <w:rsid w:val="00CC1203"/>
    <w:rsid w:val="00CC49B8"/>
    <w:rsid w:val="00CC4C70"/>
    <w:rsid w:val="00CC685E"/>
    <w:rsid w:val="00CD04A5"/>
    <w:rsid w:val="00CD178A"/>
    <w:rsid w:val="00CD4679"/>
    <w:rsid w:val="00CD691F"/>
    <w:rsid w:val="00CE0FA5"/>
    <w:rsid w:val="00CE198B"/>
    <w:rsid w:val="00CE2438"/>
    <w:rsid w:val="00CE2CC0"/>
    <w:rsid w:val="00CE39DF"/>
    <w:rsid w:val="00CE3F38"/>
    <w:rsid w:val="00CE4E4F"/>
    <w:rsid w:val="00CE7F7A"/>
    <w:rsid w:val="00CF4F7B"/>
    <w:rsid w:val="00CF5E32"/>
    <w:rsid w:val="00D005C3"/>
    <w:rsid w:val="00D017A5"/>
    <w:rsid w:val="00D0191F"/>
    <w:rsid w:val="00D01B3A"/>
    <w:rsid w:val="00D01DD7"/>
    <w:rsid w:val="00D040C3"/>
    <w:rsid w:val="00D04778"/>
    <w:rsid w:val="00D061F5"/>
    <w:rsid w:val="00D06AC0"/>
    <w:rsid w:val="00D15F10"/>
    <w:rsid w:val="00D1679B"/>
    <w:rsid w:val="00D228B2"/>
    <w:rsid w:val="00D248AA"/>
    <w:rsid w:val="00D2714B"/>
    <w:rsid w:val="00D27E00"/>
    <w:rsid w:val="00D31AD9"/>
    <w:rsid w:val="00D373C8"/>
    <w:rsid w:val="00D374FA"/>
    <w:rsid w:val="00D43351"/>
    <w:rsid w:val="00D455DA"/>
    <w:rsid w:val="00D47A65"/>
    <w:rsid w:val="00D5426F"/>
    <w:rsid w:val="00D55B34"/>
    <w:rsid w:val="00D619EB"/>
    <w:rsid w:val="00D6452D"/>
    <w:rsid w:val="00D65AA7"/>
    <w:rsid w:val="00D70C12"/>
    <w:rsid w:val="00D7351F"/>
    <w:rsid w:val="00D742F9"/>
    <w:rsid w:val="00D75A46"/>
    <w:rsid w:val="00D81CB1"/>
    <w:rsid w:val="00D834EA"/>
    <w:rsid w:val="00D8524B"/>
    <w:rsid w:val="00D928F6"/>
    <w:rsid w:val="00D9358F"/>
    <w:rsid w:val="00D93BD9"/>
    <w:rsid w:val="00D94C0D"/>
    <w:rsid w:val="00DB0B3D"/>
    <w:rsid w:val="00DB4BC8"/>
    <w:rsid w:val="00DB51B2"/>
    <w:rsid w:val="00DB5A59"/>
    <w:rsid w:val="00DC13D8"/>
    <w:rsid w:val="00DC1ABE"/>
    <w:rsid w:val="00DC49C8"/>
    <w:rsid w:val="00DC7281"/>
    <w:rsid w:val="00DD0FDA"/>
    <w:rsid w:val="00DD1A06"/>
    <w:rsid w:val="00DD5A44"/>
    <w:rsid w:val="00DE26F6"/>
    <w:rsid w:val="00DE57B1"/>
    <w:rsid w:val="00DE61C8"/>
    <w:rsid w:val="00DF07CC"/>
    <w:rsid w:val="00DF3183"/>
    <w:rsid w:val="00DF4B30"/>
    <w:rsid w:val="00E00700"/>
    <w:rsid w:val="00E04C0D"/>
    <w:rsid w:val="00E07A31"/>
    <w:rsid w:val="00E10826"/>
    <w:rsid w:val="00E14DDD"/>
    <w:rsid w:val="00E169D3"/>
    <w:rsid w:val="00E2100E"/>
    <w:rsid w:val="00E213C7"/>
    <w:rsid w:val="00E24C3E"/>
    <w:rsid w:val="00E256A2"/>
    <w:rsid w:val="00E25876"/>
    <w:rsid w:val="00E267E5"/>
    <w:rsid w:val="00E31BD8"/>
    <w:rsid w:val="00E321CA"/>
    <w:rsid w:val="00E4224B"/>
    <w:rsid w:val="00E44EFB"/>
    <w:rsid w:val="00E518BF"/>
    <w:rsid w:val="00E56E7B"/>
    <w:rsid w:val="00E62EFC"/>
    <w:rsid w:val="00E65D34"/>
    <w:rsid w:val="00E67298"/>
    <w:rsid w:val="00E74F84"/>
    <w:rsid w:val="00E759CF"/>
    <w:rsid w:val="00E81843"/>
    <w:rsid w:val="00E81BC5"/>
    <w:rsid w:val="00E828C5"/>
    <w:rsid w:val="00E8577E"/>
    <w:rsid w:val="00E8657B"/>
    <w:rsid w:val="00E92BA8"/>
    <w:rsid w:val="00E93331"/>
    <w:rsid w:val="00E9375D"/>
    <w:rsid w:val="00E944DB"/>
    <w:rsid w:val="00E96D37"/>
    <w:rsid w:val="00EA0B30"/>
    <w:rsid w:val="00EA49E4"/>
    <w:rsid w:val="00EA4C34"/>
    <w:rsid w:val="00EA60EC"/>
    <w:rsid w:val="00EB5BBC"/>
    <w:rsid w:val="00EC000D"/>
    <w:rsid w:val="00EC00D8"/>
    <w:rsid w:val="00ED2A2B"/>
    <w:rsid w:val="00ED3DCB"/>
    <w:rsid w:val="00ED5BE4"/>
    <w:rsid w:val="00EE1BD9"/>
    <w:rsid w:val="00EE690B"/>
    <w:rsid w:val="00EE6A25"/>
    <w:rsid w:val="00EE6C75"/>
    <w:rsid w:val="00EE7A86"/>
    <w:rsid w:val="00EF0AAF"/>
    <w:rsid w:val="00EF3C90"/>
    <w:rsid w:val="00EF4402"/>
    <w:rsid w:val="00EF723A"/>
    <w:rsid w:val="00F00C8C"/>
    <w:rsid w:val="00F05A4C"/>
    <w:rsid w:val="00F05B49"/>
    <w:rsid w:val="00F12464"/>
    <w:rsid w:val="00F1431B"/>
    <w:rsid w:val="00F20D21"/>
    <w:rsid w:val="00F22966"/>
    <w:rsid w:val="00F25055"/>
    <w:rsid w:val="00F27B6E"/>
    <w:rsid w:val="00F27EE5"/>
    <w:rsid w:val="00F30560"/>
    <w:rsid w:val="00F319F7"/>
    <w:rsid w:val="00F37519"/>
    <w:rsid w:val="00F449FD"/>
    <w:rsid w:val="00F45919"/>
    <w:rsid w:val="00F45AC5"/>
    <w:rsid w:val="00F47AA8"/>
    <w:rsid w:val="00F53446"/>
    <w:rsid w:val="00F54134"/>
    <w:rsid w:val="00F61836"/>
    <w:rsid w:val="00F6241A"/>
    <w:rsid w:val="00F65154"/>
    <w:rsid w:val="00F72131"/>
    <w:rsid w:val="00F73552"/>
    <w:rsid w:val="00F80A1D"/>
    <w:rsid w:val="00F80EC3"/>
    <w:rsid w:val="00F80ED3"/>
    <w:rsid w:val="00F8158F"/>
    <w:rsid w:val="00F870B7"/>
    <w:rsid w:val="00F92DA5"/>
    <w:rsid w:val="00F94610"/>
    <w:rsid w:val="00FA11F7"/>
    <w:rsid w:val="00FA3116"/>
    <w:rsid w:val="00FA526B"/>
    <w:rsid w:val="00FA6BA1"/>
    <w:rsid w:val="00FA6D16"/>
    <w:rsid w:val="00FB2545"/>
    <w:rsid w:val="00FD0B94"/>
    <w:rsid w:val="00FD1014"/>
    <w:rsid w:val="00FD3091"/>
    <w:rsid w:val="00FD36E9"/>
    <w:rsid w:val="00FE1113"/>
    <w:rsid w:val="00FE135D"/>
    <w:rsid w:val="00FE3079"/>
    <w:rsid w:val="00FE6A71"/>
    <w:rsid w:val="00FF30D2"/>
    <w:rsid w:val="00FF3CD6"/>
    <w:rsid w:val="021AE830"/>
    <w:rsid w:val="03AC26F6"/>
    <w:rsid w:val="08C628F4"/>
    <w:rsid w:val="0B7C19B8"/>
    <w:rsid w:val="15CBCFED"/>
    <w:rsid w:val="15D685A8"/>
    <w:rsid w:val="173B935D"/>
    <w:rsid w:val="1838DF47"/>
    <w:rsid w:val="1910D1E5"/>
    <w:rsid w:val="1A9F1383"/>
    <w:rsid w:val="1B634FF0"/>
    <w:rsid w:val="1E1DF07A"/>
    <w:rsid w:val="2239A925"/>
    <w:rsid w:val="231D145A"/>
    <w:rsid w:val="25010B8E"/>
    <w:rsid w:val="25D8C287"/>
    <w:rsid w:val="28AD30E7"/>
    <w:rsid w:val="2B938FA6"/>
    <w:rsid w:val="2C1F16D7"/>
    <w:rsid w:val="2DB30A8A"/>
    <w:rsid w:val="30632CB3"/>
    <w:rsid w:val="31FFE73B"/>
    <w:rsid w:val="38DEB2F7"/>
    <w:rsid w:val="3B68460E"/>
    <w:rsid w:val="3BA5C2E8"/>
    <w:rsid w:val="3D40BBFA"/>
    <w:rsid w:val="3EBE2972"/>
    <w:rsid w:val="3F2EB2C4"/>
    <w:rsid w:val="3FD2DEBA"/>
    <w:rsid w:val="4452EBBB"/>
    <w:rsid w:val="461C219D"/>
    <w:rsid w:val="47DF41CF"/>
    <w:rsid w:val="47F97930"/>
    <w:rsid w:val="4807861D"/>
    <w:rsid w:val="482B7DB2"/>
    <w:rsid w:val="48F05F78"/>
    <w:rsid w:val="4EB9CE5F"/>
    <w:rsid w:val="50452850"/>
    <w:rsid w:val="515F5668"/>
    <w:rsid w:val="520E44C8"/>
    <w:rsid w:val="52A619D4"/>
    <w:rsid w:val="53FED7D5"/>
    <w:rsid w:val="5453CBD6"/>
    <w:rsid w:val="5D701C46"/>
    <w:rsid w:val="5E628BCA"/>
    <w:rsid w:val="62E735F5"/>
    <w:rsid w:val="635F7EDA"/>
    <w:rsid w:val="64EEF28A"/>
    <w:rsid w:val="672C76DC"/>
    <w:rsid w:val="67631074"/>
    <w:rsid w:val="68EAC0FF"/>
    <w:rsid w:val="690EB3C4"/>
    <w:rsid w:val="6992E6A5"/>
    <w:rsid w:val="6DA47C91"/>
    <w:rsid w:val="6DD57061"/>
    <w:rsid w:val="6E8199CC"/>
    <w:rsid w:val="6F84AD04"/>
    <w:rsid w:val="6FA22DCE"/>
    <w:rsid w:val="70743C8E"/>
    <w:rsid w:val="724F2088"/>
    <w:rsid w:val="7257CEF8"/>
    <w:rsid w:val="76E419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5BDFE5F"/>
  <w15:chartTrackingRefBased/>
  <w15:docId w15:val="{DCEEC57C-EA45-4B52-945B-7D3F3A1CBD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EastAsia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0F476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156082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156082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156082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0A2F4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0A2F4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156082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styleId="Heading1Char" w:customStyle="1">
    <w:name w:val="Heading 1 Char"/>
    <w:basedOn w:val="DefaultParagraphFont"/>
    <w:link w:val="Heading1"/>
    <w:uiPriority w:val="9"/>
    <w:rsid w:val="00FC693F"/>
    <w:rPr>
      <w:rFonts w:asciiTheme="majorHAnsi" w:hAnsiTheme="majorHAnsi" w:eastAsiaTheme="majorEastAsia" w:cstheme="majorBidi"/>
      <w:b/>
      <w:bCs/>
      <w:color w:val="0F4761" w:themeColor="accent1" w:themeShade="BF"/>
      <w:sz w:val="28"/>
      <w:szCs w:val="28"/>
    </w:rPr>
  </w:style>
  <w:style w:type="character" w:styleId="Heading2Char" w:customStyle="1">
    <w:name w:val="Heading 2 Char"/>
    <w:basedOn w:val="DefaultParagraphFont"/>
    <w:link w:val="Heading2"/>
    <w:uiPriority w:val="9"/>
    <w:rsid w:val="00FC693F"/>
    <w:rPr>
      <w:rFonts w:asciiTheme="majorHAnsi" w:hAnsiTheme="majorHAnsi" w:eastAsiaTheme="majorEastAsia" w:cstheme="majorBidi"/>
      <w:b/>
      <w:bCs/>
      <w:color w:val="156082" w:themeColor="accent1"/>
      <w:sz w:val="26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FC693F"/>
    <w:rPr>
      <w:rFonts w:asciiTheme="majorHAnsi" w:hAnsiTheme="majorHAnsi" w:eastAsiaTheme="majorEastAsia" w:cstheme="majorBidi"/>
      <w:b/>
      <w:bCs/>
      <w:color w:val="156082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color="156082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0A1D30" w:themeColor="text2" w:themeShade="BF"/>
      <w:spacing w:val="5"/>
      <w:kern w:val="28"/>
      <w:sz w:val="52"/>
      <w:szCs w:val="52"/>
    </w:rPr>
  </w:style>
  <w:style w:type="character" w:styleId="TitleChar" w:customStyle="1">
    <w:name w:val="Title Char"/>
    <w:basedOn w:val="DefaultParagraphFont"/>
    <w:link w:val="Title"/>
    <w:uiPriority w:val="10"/>
    <w:rsid w:val="00FC693F"/>
    <w:rPr>
      <w:rFonts w:asciiTheme="majorHAnsi" w:hAnsiTheme="majorHAnsi" w:eastAsiaTheme="majorEastAsia" w:cstheme="majorBidi"/>
      <w:color w:val="0A1D30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hAnsiTheme="majorHAnsi" w:eastAsiaTheme="majorEastAsia" w:cstheme="majorBidi"/>
      <w:i/>
      <w:iCs/>
      <w:color w:val="156082" w:themeColor="accent1"/>
      <w:spacing w:val="15"/>
      <w:sz w:val="24"/>
      <w:szCs w:val="24"/>
    </w:rPr>
  </w:style>
  <w:style w:type="character" w:styleId="SubtitleChar" w:customStyle="1">
    <w:name w:val="Subtitle Char"/>
    <w:basedOn w:val="DefaultParagraphFont"/>
    <w:link w:val="Subtitle"/>
    <w:uiPriority w:val="11"/>
    <w:rsid w:val="00FC693F"/>
    <w:rPr>
      <w:rFonts w:asciiTheme="majorHAnsi" w:hAnsiTheme="majorHAnsi" w:eastAsiaTheme="majorEastAsia" w:cstheme="majorBidi"/>
      <w:i/>
      <w:iCs/>
      <w:color w:val="156082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styleId="BodyText2Char" w:customStyle="1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styleId="BodyText3Char" w:customStyle="1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4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5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croTextChar" w:customStyle="1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styleId="QuoteChar" w:customStyle="1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FC693F"/>
    <w:rPr>
      <w:rFonts w:asciiTheme="majorHAnsi" w:hAnsiTheme="majorHAnsi" w:eastAsiaTheme="majorEastAsia" w:cstheme="majorBidi"/>
      <w:b/>
      <w:bCs/>
      <w:i/>
      <w:iCs/>
      <w:color w:val="156082" w:themeColor="accent1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FC693F"/>
    <w:rPr>
      <w:rFonts w:asciiTheme="majorHAnsi" w:hAnsiTheme="majorHAnsi" w:eastAsiaTheme="majorEastAsia" w:cstheme="majorBidi"/>
      <w:color w:val="0A2F40" w:themeColor="accent1" w:themeShade="7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FC693F"/>
    <w:rPr>
      <w:rFonts w:asciiTheme="majorHAnsi" w:hAnsiTheme="majorHAnsi" w:eastAsiaTheme="majorEastAsia" w:cstheme="majorBidi"/>
      <w:i/>
      <w:iCs/>
      <w:color w:val="0A2F40" w:themeColor="accent1" w:themeShade="7F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FC693F"/>
    <w:rPr>
      <w:rFonts w:asciiTheme="majorHAnsi" w:hAnsiTheme="majorHAnsi" w:eastAsiaTheme="majorEastAsia" w:cstheme="majorBidi"/>
      <w:color w:val="156082" w:themeColor="accent1"/>
      <w:sz w:val="20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156082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color="156082" w:themeColor="accent1" w:sz="4" w:space="4"/>
      </w:pBdr>
      <w:spacing w:before="200" w:after="280"/>
      <w:ind w:left="936" w:right="936"/>
    </w:pPr>
    <w:rPr>
      <w:b/>
      <w:bCs/>
      <w:i/>
      <w:iCs/>
      <w:color w:val="156082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C693F"/>
    <w:rPr>
      <w:b/>
      <w:bCs/>
      <w:i/>
      <w:iCs/>
      <w:color w:val="156082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156082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E97132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E97132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color="156082" w:themeColor="accent1" w:sz="8" w:space="0"/>
        <w:bottom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156082" w:themeColor="accent1" w:sz="8" w:space="0"/>
          <w:left w:val="nil"/>
          <w:bottom w:val="single" w:color="156082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156082" w:themeColor="accent1" w:sz="8" w:space="0"/>
          <w:left w:val="nil"/>
          <w:bottom w:val="single" w:color="156082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  <w:tblBorders>
        <w:top w:val="single" w:color="E97132" w:themeColor="accent2" w:sz="8" w:space="0"/>
        <w:bottom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E97132" w:themeColor="accent2" w:sz="8" w:space="0"/>
          <w:left w:val="nil"/>
          <w:bottom w:val="single" w:color="E97132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E97132" w:themeColor="accent2" w:sz="8" w:space="0"/>
          <w:left w:val="nil"/>
          <w:bottom w:val="single" w:color="E97132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124F1A" w:themeColor="accent3" w:themeShade="BF"/>
    </w:rPr>
    <w:tblPr>
      <w:tblStyleRowBandSize w:val="1"/>
      <w:tblStyleColBandSize w:val="1"/>
      <w:tblBorders>
        <w:top w:val="single" w:color="196B24" w:themeColor="accent3" w:sz="8" w:space="0"/>
        <w:bottom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196B24" w:themeColor="accent3" w:sz="8" w:space="0"/>
          <w:left w:val="nil"/>
          <w:bottom w:val="single" w:color="196B24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196B24" w:themeColor="accent3" w:sz="8" w:space="0"/>
          <w:left w:val="nil"/>
          <w:bottom w:val="single" w:color="196B24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0B769F" w:themeColor="accent4" w:themeShade="BF"/>
    </w:rPr>
    <w:tblPr>
      <w:tblStyleRowBandSize w:val="1"/>
      <w:tblStyleColBandSize w:val="1"/>
      <w:tblBorders>
        <w:top w:val="single" w:color="0F9ED5" w:themeColor="accent4" w:sz="8" w:space="0"/>
        <w:bottom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F9ED5" w:themeColor="accent4" w:sz="8" w:space="0"/>
          <w:left w:val="nil"/>
          <w:bottom w:val="single" w:color="0F9ED5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F9ED5" w:themeColor="accent4" w:sz="8" w:space="0"/>
          <w:left w:val="nil"/>
          <w:bottom w:val="single" w:color="0F9ED5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77206D" w:themeColor="accent5" w:themeShade="BF"/>
    </w:rPr>
    <w:tblPr>
      <w:tblStyleRowBandSize w:val="1"/>
      <w:tblStyleColBandSize w:val="1"/>
      <w:tblBorders>
        <w:top w:val="single" w:color="A02B93" w:themeColor="accent5" w:sz="8" w:space="0"/>
        <w:bottom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A02B93" w:themeColor="accent5" w:sz="8" w:space="0"/>
          <w:left w:val="nil"/>
          <w:bottom w:val="single" w:color="A02B93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A02B93" w:themeColor="accent5" w:sz="8" w:space="0"/>
          <w:left w:val="nil"/>
          <w:bottom w:val="single" w:color="A02B93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3A7C22" w:themeColor="accent6" w:themeShade="BF"/>
    </w:rPr>
    <w:tblPr>
      <w:tblStyleRowBandSize w:val="1"/>
      <w:tblStyleColBandSize w:val="1"/>
      <w:tblBorders>
        <w:top w:val="single" w:color="4EA72E" w:themeColor="accent6" w:sz="8" w:space="0"/>
        <w:bottom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EA72E" w:themeColor="accent6" w:sz="8" w:space="0"/>
          <w:left w:val="nil"/>
          <w:bottom w:val="single" w:color="4EA72E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EA72E" w:themeColor="accent6" w:sz="8" w:space="0"/>
          <w:left w:val="nil"/>
          <w:bottom w:val="single" w:color="4EA72E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156082" w:themeColor="accent1" w:sz="6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band1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97132" w:themeColor="accent2" w:sz="6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band1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196B24" w:themeColor="accent3" w:sz="6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band1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F9ED5" w:themeColor="accent4" w:sz="6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band1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A02B93" w:themeColor="accent5" w:sz="6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band1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EA72E" w:themeColor="accent6" w:sz="6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band1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  <w:insideH w:val="single" w:color="156082" w:themeColor="accent1" w:sz="8" w:space="0"/>
        <w:insideV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18" w:space="0"/>
          <w:right w:val="single" w:color="156082" w:themeColor="accent1" w:sz="8" w:space="0"/>
          <w:insideH w:val="nil"/>
          <w:insideV w:val="single" w:color="156082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156082" w:themeColor="accent1" w:sz="6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H w:val="nil"/>
          <w:insideV w:val="single" w:color="156082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band1Vert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V w:val="single" w:color="156082" w:themeColor="accent1" w:sz="8" w:space="0"/>
        </w:tcBorders>
        <w:shd w:val="clear" w:color="auto" w:fill="B2DEF2" w:themeFill="accent1" w:themeFillTint="3F"/>
      </w:tcPr>
    </w:tblStylePr>
    <w:tblStylePr w:type="band2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V w:val="single" w:color="156082" w:themeColor="accent1" w:sz="8" w:space="0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  <w:insideH w:val="single" w:color="E97132" w:themeColor="accent2" w:sz="8" w:space="0"/>
        <w:insideV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18" w:space="0"/>
          <w:right w:val="single" w:color="E97132" w:themeColor="accent2" w:sz="8" w:space="0"/>
          <w:insideH w:val="nil"/>
          <w:insideV w:val="single" w:color="E97132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E97132" w:themeColor="accent2" w:sz="6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H w:val="nil"/>
          <w:insideV w:val="single" w:color="E97132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band1Vert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V w:val="single" w:color="E97132" w:themeColor="accent2" w:sz="8" w:space="0"/>
        </w:tcBorders>
        <w:shd w:val="clear" w:color="auto" w:fill="F9DBCC" w:themeFill="accent2" w:themeFillTint="3F"/>
      </w:tcPr>
    </w:tblStylePr>
    <w:tblStylePr w:type="band2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V w:val="single" w:color="E97132" w:themeColor="accent2" w:sz="8" w:space="0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  <w:insideH w:val="single" w:color="196B24" w:themeColor="accent3" w:sz="8" w:space="0"/>
        <w:insideV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18" w:space="0"/>
          <w:right w:val="single" w:color="196B24" w:themeColor="accent3" w:sz="8" w:space="0"/>
          <w:insideH w:val="nil"/>
          <w:insideV w:val="single" w:color="196B24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196B24" w:themeColor="accent3" w:sz="6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H w:val="nil"/>
          <w:insideV w:val="single" w:color="196B24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band1Vert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V w:val="single" w:color="196B24" w:themeColor="accent3" w:sz="8" w:space="0"/>
        </w:tcBorders>
        <w:shd w:val="clear" w:color="auto" w:fill="B3EDBA" w:themeFill="accent3" w:themeFillTint="3F"/>
      </w:tcPr>
    </w:tblStylePr>
    <w:tblStylePr w:type="band2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V w:val="single" w:color="196B24" w:themeColor="accent3" w:sz="8" w:space="0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  <w:insideH w:val="single" w:color="0F9ED5" w:themeColor="accent4" w:sz="8" w:space="0"/>
        <w:insideV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18" w:space="0"/>
          <w:right w:val="single" w:color="0F9ED5" w:themeColor="accent4" w:sz="8" w:space="0"/>
          <w:insideH w:val="nil"/>
          <w:insideV w:val="single" w:color="0F9ED5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F9ED5" w:themeColor="accent4" w:sz="6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H w:val="nil"/>
          <w:insideV w:val="single" w:color="0F9ED5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band1Vert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V w:val="single" w:color="0F9ED5" w:themeColor="accent4" w:sz="8" w:space="0"/>
        </w:tcBorders>
        <w:shd w:val="clear" w:color="auto" w:fill="BDE9FA" w:themeFill="accent4" w:themeFillTint="3F"/>
      </w:tcPr>
    </w:tblStylePr>
    <w:tblStylePr w:type="band2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V w:val="single" w:color="0F9ED5" w:themeColor="accent4" w:sz="8" w:space="0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  <w:insideH w:val="single" w:color="A02B93" w:themeColor="accent5" w:sz="8" w:space="0"/>
        <w:insideV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18" w:space="0"/>
          <w:right w:val="single" w:color="A02B93" w:themeColor="accent5" w:sz="8" w:space="0"/>
          <w:insideH w:val="nil"/>
          <w:insideV w:val="single" w:color="A02B93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A02B93" w:themeColor="accent5" w:sz="6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H w:val="nil"/>
          <w:insideV w:val="single" w:color="A02B93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band1Vert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V w:val="single" w:color="A02B93" w:themeColor="accent5" w:sz="8" w:space="0"/>
        </w:tcBorders>
        <w:shd w:val="clear" w:color="auto" w:fill="EFC3E9" w:themeFill="accent5" w:themeFillTint="3F"/>
      </w:tcPr>
    </w:tblStylePr>
    <w:tblStylePr w:type="band2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V w:val="single" w:color="A02B93" w:themeColor="accent5" w:sz="8" w:space="0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  <w:insideH w:val="single" w:color="4EA72E" w:themeColor="accent6" w:sz="8" w:space="0"/>
        <w:insideV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18" w:space="0"/>
          <w:right w:val="single" w:color="4EA72E" w:themeColor="accent6" w:sz="8" w:space="0"/>
          <w:insideH w:val="nil"/>
          <w:insideV w:val="single" w:color="4EA72E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EA72E" w:themeColor="accent6" w:sz="6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H w:val="nil"/>
          <w:insideV w:val="single" w:color="4EA72E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band1Vert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V w:val="single" w:color="4EA72E" w:themeColor="accent6" w:sz="8" w:space="0"/>
        </w:tcBorders>
        <w:shd w:val="clear" w:color="auto" w:fill="D0EFC5" w:themeFill="accent6" w:themeFillTint="3F"/>
      </w:tcPr>
    </w:tblStylePr>
    <w:tblStylePr w:type="band2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V w:val="single" w:color="4EA72E" w:themeColor="accent6" w:sz="8" w:space="0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04040" w:themeColor="text1" w:themeTint="BF" w:sz="8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themeColor="text1" w:themeTint="BF" w:sz="6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2198CF" w:themeColor="accent1" w:themeTint="BF" w:sz="8" w:space="0"/>
        <w:left w:val="single" w:color="2198CF" w:themeColor="accent1" w:themeTint="BF" w:sz="8" w:space="0"/>
        <w:bottom w:val="single" w:color="2198CF" w:themeColor="accent1" w:themeTint="BF" w:sz="8" w:space="0"/>
        <w:right w:val="single" w:color="2198CF" w:themeColor="accent1" w:themeTint="BF" w:sz="8" w:space="0"/>
        <w:insideH w:val="single" w:color="2198CF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2198CF" w:themeColor="accent1" w:themeTint="BF" w:sz="8" w:space="0"/>
          <w:left w:val="single" w:color="2198CF" w:themeColor="accent1" w:themeTint="BF" w:sz="8" w:space="0"/>
          <w:bottom w:val="single" w:color="2198CF" w:themeColor="accent1" w:themeTint="BF" w:sz="8" w:space="0"/>
          <w:right w:val="single" w:color="2198CF" w:themeColor="accent1" w:themeTint="BF" w:sz="8" w:space="0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198CF" w:themeColor="accent1" w:themeTint="BF" w:sz="6" w:space="0"/>
          <w:left w:val="single" w:color="2198CF" w:themeColor="accent1" w:themeTint="BF" w:sz="8" w:space="0"/>
          <w:bottom w:val="single" w:color="2198CF" w:themeColor="accent1" w:themeTint="BF" w:sz="8" w:space="0"/>
          <w:right w:val="single" w:color="2198CF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2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EE9465" w:themeColor="accent2" w:themeTint="BF" w:sz="8" w:space="0"/>
        <w:left w:val="single" w:color="EE9465" w:themeColor="accent2" w:themeTint="BF" w:sz="8" w:space="0"/>
        <w:bottom w:val="single" w:color="EE9465" w:themeColor="accent2" w:themeTint="BF" w:sz="8" w:space="0"/>
        <w:right w:val="single" w:color="EE9465" w:themeColor="accent2" w:themeTint="BF" w:sz="8" w:space="0"/>
        <w:insideH w:val="single" w:color="EE9465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EE9465" w:themeColor="accent2" w:themeTint="BF" w:sz="8" w:space="0"/>
          <w:left w:val="single" w:color="EE9465" w:themeColor="accent2" w:themeTint="BF" w:sz="8" w:space="0"/>
          <w:bottom w:val="single" w:color="EE9465" w:themeColor="accent2" w:themeTint="BF" w:sz="8" w:space="0"/>
          <w:right w:val="single" w:color="EE9465" w:themeColor="accent2" w:themeTint="BF" w:sz="8" w:space="0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E9465" w:themeColor="accent2" w:themeTint="BF" w:sz="6" w:space="0"/>
          <w:left w:val="single" w:color="EE9465" w:themeColor="accent2" w:themeTint="BF" w:sz="8" w:space="0"/>
          <w:bottom w:val="single" w:color="EE9465" w:themeColor="accent2" w:themeTint="BF" w:sz="8" w:space="0"/>
          <w:right w:val="single" w:color="EE9465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B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2BB73D" w:themeColor="accent3" w:themeTint="BF" w:sz="8" w:space="0"/>
        <w:left w:val="single" w:color="2BB73D" w:themeColor="accent3" w:themeTint="BF" w:sz="8" w:space="0"/>
        <w:bottom w:val="single" w:color="2BB73D" w:themeColor="accent3" w:themeTint="BF" w:sz="8" w:space="0"/>
        <w:right w:val="single" w:color="2BB73D" w:themeColor="accent3" w:themeTint="BF" w:sz="8" w:space="0"/>
        <w:insideH w:val="single" w:color="2BB73D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2BB73D" w:themeColor="accent3" w:themeTint="BF" w:sz="8" w:space="0"/>
          <w:left w:val="single" w:color="2BB73D" w:themeColor="accent3" w:themeTint="BF" w:sz="8" w:space="0"/>
          <w:bottom w:val="single" w:color="2BB73D" w:themeColor="accent3" w:themeTint="BF" w:sz="8" w:space="0"/>
          <w:right w:val="single" w:color="2BB73D" w:themeColor="accent3" w:themeTint="BF" w:sz="8" w:space="0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BB73D" w:themeColor="accent3" w:themeTint="BF" w:sz="6" w:space="0"/>
          <w:left w:val="single" w:color="2BB73D" w:themeColor="accent3" w:themeTint="BF" w:sz="8" w:space="0"/>
          <w:bottom w:val="single" w:color="2BB73D" w:themeColor="accent3" w:themeTint="BF" w:sz="8" w:space="0"/>
          <w:right w:val="single" w:color="2BB73D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3EDBA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39BEF1" w:themeColor="accent4" w:themeTint="BF" w:sz="8" w:space="0"/>
        <w:left w:val="single" w:color="39BEF1" w:themeColor="accent4" w:themeTint="BF" w:sz="8" w:space="0"/>
        <w:bottom w:val="single" w:color="39BEF1" w:themeColor="accent4" w:themeTint="BF" w:sz="8" w:space="0"/>
        <w:right w:val="single" w:color="39BEF1" w:themeColor="accent4" w:themeTint="BF" w:sz="8" w:space="0"/>
        <w:insideH w:val="single" w:color="39BEF1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39BEF1" w:themeColor="accent4" w:themeTint="BF" w:sz="8" w:space="0"/>
          <w:left w:val="single" w:color="39BEF1" w:themeColor="accent4" w:themeTint="BF" w:sz="8" w:space="0"/>
          <w:bottom w:val="single" w:color="39BEF1" w:themeColor="accent4" w:themeTint="BF" w:sz="8" w:space="0"/>
          <w:right w:val="single" w:color="39BEF1" w:themeColor="accent4" w:themeTint="BF" w:sz="8" w:space="0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9BEF1" w:themeColor="accent4" w:themeTint="BF" w:sz="6" w:space="0"/>
          <w:left w:val="single" w:color="39BEF1" w:themeColor="accent4" w:themeTint="BF" w:sz="8" w:space="0"/>
          <w:bottom w:val="single" w:color="39BEF1" w:themeColor="accent4" w:themeTint="BF" w:sz="8" w:space="0"/>
          <w:right w:val="single" w:color="39BEF1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E9FA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CE49BF" w:themeColor="accent5" w:themeTint="BF" w:sz="8" w:space="0"/>
        <w:left w:val="single" w:color="CE49BF" w:themeColor="accent5" w:themeTint="BF" w:sz="8" w:space="0"/>
        <w:bottom w:val="single" w:color="CE49BF" w:themeColor="accent5" w:themeTint="BF" w:sz="8" w:space="0"/>
        <w:right w:val="single" w:color="CE49BF" w:themeColor="accent5" w:themeTint="BF" w:sz="8" w:space="0"/>
        <w:insideH w:val="single" w:color="CE49BF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CE49BF" w:themeColor="accent5" w:themeTint="BF" w:sz="8" w:space="0"/>
          <w:left w:val="single" w:color="CE49BF" w:themeColor="accent5" w:themeTint="BF" w:sz="8" w:space="0"/>
          <w:bottom w:val="single" w:color="CE49BF" w:themeColor="accent5" w:themeTint="BF" w:sz="8" w:space="0"/>
          <w:right w:val="single" w:color="CE49BF" w:themeColor="accent5" w:themeTint="BF" w:sz="8" w:space="0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E49BF" w:themeColor="accent5" w:themeTint="BF" w:sz="6" w:space="0"/>
          <w:left w:val="single" w:color="CE49BF" w:themeColor="accent5" w:themeTint="BF" w:sz="8" w:space="0"/>
          <w:bottom w:val="single" w:color="CE49BF" w:themeColor="accent5" w:themeTint="BF" w:sz="8" w:space="0"/>
          <w:right w:val="single" w:color="CE49BF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C3E9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1CF50" w:themeColor="accent6" w:themeTint="BF" w:sz="8" w:space="0"/>
        <w:left w:val="single" w:color="71CF50" w:themeColor="accent6" w:themeTint="BF" w:sz="8" w:space="0"/>
        <w:bottom w:val="single" w:color="71CF50" w:themeColor="accent6" w:themeTint="BF" w:sz="8" w:space="0"/>
        <w:right w:val="single" w:color="71CF50" w:themeColor="accent6" w:themeTint="BF" w:sz="8" w:space="0"/>
        <w:insideH w:val="single" w:color="71CF50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1CF50" w:themeColor="accent6" w:themeTint="BF" w:sz="8" w:space="0"/>
          <w:left w:val="single" w:color="71CF50" w:themeColor="accent6" w:themeTint="BF" w:sz="8" w:space="0"/>
          <w:bottom w:val="single" w:color="71CF50" w:themeColor="accent6" w:themeTint="BF" w:sz="8" w:space="0"/>
          <w:right w:val="single" w:color="71CF50" w:themeColor="accent6" w:themeTint="BF" w:sz="8" w:space="0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1CF50" w:themeColor="accent6" w:themeTint="BF" w:sz="6" w:space="0"/>
          <w:left w:val="single" w:color="71CF50" w:themeColor="accent6" w:themeTint="BF" w:sz="8" w:space="0"/>
          <w:bottom w:val="single" w:color="71CF50" w:themeColor="accent6" w:themeTint="BF" w:sz="8" w:space="0"/>
          <w:right w:val="single" w:color="71CF50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C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bottom w:val="single" w:color="156082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156082" w:themeColor="accent1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156082" w:themeColor="accent1" w:sz="8" w:space="0"/>
          <w:bottom w:val="single" w:color="156082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156082" w:themeColor="accent1" w:sz="8" w:space="0"/>
          <w:bottom w:val="single" w:color="156082" w:themeColor="accent1" w:sz="8" w:space="0"/>
        </w:tcBorders>
      </w:tc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shd w:val="clear" w:color="auto" w:fill="B2DEF2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bottom w:val="single" w:color="E97132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E97132" w:themeColor="accent2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E97132" w:themeColor="accent2" w:sz="8" w:space="0"/>
          <w:bottom w:val="single" w:color="E97132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E97132" w:themeColor="accent2" w:sz="8" w:space="0"/>
          <w:bottom w:val="single" w:color="E97132" w:themeColor="accent2" w:sz="8" w:space="0"/>
        </w:tcBorders>
      </w:tc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shd w:val="clear" w:color="auto" w:fill="F9DBCC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bottom w:val="single" w:color="196B24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196B24" w:themeColor="accent3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196B24" w:themeColor="accent3" w:sz="8" w:space="0"/>
          <w:bottom w:val="single" w:color="196B24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196B24" w:themeColor="accent3" w:sz="8" w:space="0"/>
          <w:bottom w:val="single" w:color="196B24" w:themeColor="accent3" w:sz="8" w:space="0"/>
        </w:tcBorders>
      </w:tc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shd w:val="clear" w:color="auto" w:fill="B3EDBA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bottom w:val="single" w:color="0F9ED5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F9ED5" w:themeColor="accent4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0F9ED5" w:themeColor="accent4" w:sz="8" w:space="0"/>
          <w:bottom w:val="single" w:color="0F9ED5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F9ED5" w:themeColor="accent4" w:sz="8" w:space="0"/>
          <w:bottom w:val="single" w:color="0F9ED5" w:themeColor="accent4" w:sz="8" w:space="0"/>
        </w:tcBorders>
      </w:tc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shd w:val="clear" w:color="auto" w:fill="BDE9FA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bottom w:val="single" w:color="A02B93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A02B93" w:themeColor="accent5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A02B93" w:themeColor="accent5" w:sz="8" w:space="0"/>
          <w:bottom w:val="single" w:color="A02B93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A02B93" w:themeColor="accent5" w:sz="8" w:space="0"/>
          <w:bottom w:val="single" w:color="A02B93" w:themeColor="accent5" w:sz="8" w:space="0"/>
        </w:tcBorders>
      </w:tc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shd w:val="clear" w:color="auto" w:fill="EFC3E9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bottom w:val="single" w:color="4EA72E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EA72E" w:themeColor="accent6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4EA72E" w:themeColor="accent6" w:sz="8" w:space="0"/>
          <w:bottom w:val="single" w:color="4EA72E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EA72E" w:themeColor="accent6" w:sz="8" w:space="0"/>
          <w:bottom w:val="single" w:color="4EA72E" w:themeColor="accent6" w:sz="8" w:space="0"/>
        </w:tcBorders>
      </w:tc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shd w:val="clear" w:color="auto" w:fill="D0EFC5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156082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156082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156082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156082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2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E97132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E97132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E97132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B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196B24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196B24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196B24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196B24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3EDBA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F9ED5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F9ED5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F9ED5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F9ED5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E9FA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A02B93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A02B93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A02B93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A02B93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C3E9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EA72E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EA72E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EA72E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EA72E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C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  <w:insideV w:val="single" w:color="404040" w:themeColor="text1" w:themeTint="BF" w:sz="8" w:space="0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2198CF" w:themeColor="accent1" w:themeTint="BF" w:sz="8" w:space="0"/>
        <w:left w:val="single" w:color="2198CF" w:themeColor="accent1" w:themeTint="BF" w:sz="8" w:space="0"/>
        <w:bottom w:val="single" w:color="2198CF" w:themeColor="accent1" w:themeTint="BF" w:sz="8" w:space="0"/>
        <w:right w:val="single" w:color="2198CF" w:themeColor="accent1" w:themeTint="BF" w:sz="8" w:space="0"/>
        <w:insideH w:val="single" w:color="2198CF" w:themeColor="accent1" w:themeTint="BF" w:sz="8" w:space="0"/>
        <w:insideV w:val="single" w:color="2198CF" w:themeColor="accent1" w:themeTint="BF" w:sz="8" w:space="0"/>
      </w:tblBorders>
    </w:tblPr>
    <w:tcPr>
      <w:shd w:val="clear" w:color="auto" w:fill="B2DEF2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2198CF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EE9465" w:themeColor="accent2" w:themeTint="BF" w:sz="8" w:space="0"/>
        <w:left w:val="single" w:color="EE9465" w:themeColor="accent2" w:themeTint="BF" w:sz="8" w:space="0"/>
        <w:bottom w:val="single" w:color="EE9465" w:themeColor="accent2" w:themeTint="BF" w:sz="8" w:space="0"/>
        <w:right w:val="single" w:color="EE9465" w:themeColor="accent2" w:themeTint="BF" w:sz="8" w:space="0"/>
        <w:insideH w:val="single" w:color="EE9465" w:themeColor="accent2" w:themeTint="BF" w:sz="8" w:space="0"/>
        <w:insideV w:val="single" w:color="EE9465" w:themeColor="accent2" w:themeTint="BF" w:sz="8" w:space="0"/>
      </w:tblBorders>
    </w:tblPr>
    <w:tcPr>
      <w:shd w:val="clear" w:color="auto" w:fill="F9DB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E9465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2BB73D" w:themeColor="accent3" w:themeTint="BF" w:sz="8" w:space="0"/>
        <w:left w:val="single" w:color="2BB73D" w:themeColor="accent3" w:themeTint="BF" w:sz="8" w:space="0"/>
        <w:bottom w:val="single" w:color="2BB73D" w:themeColor="accent3" w:themeTint="BF" w:sz="8" w:space="0"/>
        <w:right w:val="single" w:color="2BB73D" w:themeColor="accent3" w:themeTint="BF" w:sz="8" w:space="0"/>
        <w:insideH w:val="single" w:color="2BB73D" w:themeColor="accent3" w:themeTint="BF" w:sz="8" w:space="0"/>
        <w:insideV w:val="single" w:color="2BB73D" w:themeColor="accent3" w:themeTint="BF" w:sz="8" w:space="0"/>
      </w:tblBorders>
    </w:tblPr>
    <w:tcPr>
      <w:shd w:val="clear" w:color="auto" w:fill="B3EDBA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2BB73D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39BEF1" w:themeColor="accent4" w:themeTint="BF" w:sz="8" w:space="0"/>
        <w:left w:val="single" w:color="39BEF1" w:themeColor="accent4" w:themeTint="BF" w:sz="8" w:space="0"/>
        <w:bottom w:val="single" w:color="39BEF1" w:themeColor="accent4" w:themeTint="BF" w:sz="8" w:space="0"/>
        <w:right w:val="single" w:color="39BEF1" w:themeColor="accent4" w:themeTint="BF" w:sz="8" w:space="0"/>
        <w:insideH w:val="single" w:color="39BEF1" w:themeColor="accent4" w:themeTint="BF" w:sz="8" w:space="0"/>
        <w:insideV w:val="single" w:color="39BEF1" w:themeColor="accent4" w:themeTint="BF" w:sz="8" w:space="0"/>
      </w:tblBorders>
    </w:tblPr>
    <w:tcPr>
      <w:shd w:val="clear" w:color="auto" w:fill="BDE9FA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9BEF1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CE49BF" w:themeColor="accent5" w:themeTint="BF" w:sz="8" w:space="0"/>
        <w:left w:val="single" w:color="CE49BF" w:themeColor="accent5" w:themeTint="BF" w:sz="8" w:space="0"/>
        <w:bottom w:val="single" w:color="CE49BF" w:themeColor="accent5" w:themeTint="BF" w:sz="8" w:space="0"/>
        <w:right w:val="single" w:color="CE49BF" w:themeColor="accent5" w:themeTint="BF" w:sz="8" w:space="0"/>
        <w:insideH w:val="single" w:color="CE49BF" w:themeColor="accent5" w:themeTint="BF" w:sz="8" w:space="0"/>
        <w:insideV w:val="single" w:color="CE49BF" w:themeColor="accent5" w:themeTint="BF" w:sz="8" w:space="0"/>
      </w:tblBorders>
    </w:tblPr>
    <w:tcPr>
      <w:shd w:val="clear" w:color="auto" w:fill="EFC3E9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E49BF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1CF50" w:themeColor="accent6" w:themeTint="BF" w:sz="8" w:space="0"/>
        <w:left w:val="single" w:color="71CF50" w:themeColor="accent6" w:themeTint="BF" w:sz="8" w:space="0"/>
        <w:bottom w:val="single" w:color="71CF50" w:themeColor="accent6" w:themeTint="BF" w:sz="8" w:space="0"/>
        <w:right w:val="single" w:color="71CF50" w:themeColor="accent6" w:themeTint="BF" w:sz="8" w:space="0"/>
        <w:insideH w:val="single" w:color="71CF50" w:themeColor="accent6" w:themeTint="BF" w:sz="8" w:space="0"/>
        <w:insideV w:val="single" w:color="71CF50" w:themeColor="accent6" w:themeTint="BF" w:sz="8" w:space="0"/>
      </w:tblBorders>
    </w:tblPr>
    <w:tcPr>
      <w:shd w:val="clear" w:color="auto" w:fill="D0EFC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1CF50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  <w:insideH w:val="single" w:color="156082" w:themeColor="accent1" w:sz="8" w:space="0"/>
        <w:insideV w:val="single" w:color="156082" w:themeColor="accent1" w:sz="8" w:space="0"/>
      </w:tblBorders>
    </w:tblPr>
    <w:tcPr>
      <w:shd w:val="clear" w:color="auto" w:fill="B2DEF2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A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4F5" w:themeFill="accent1" w:themeFillTint="33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tcBorders>
          <w:insideH w:val="single" w:color="156082" w:themeColor="accent1" w:sz="6" w:space="0"/>
          <w:insideV w:val="single" w:color="156082" w:themeColor="accent1" w:sz="6" w:space="0"/>
        </w:tcBorders>
        <w:shd w:val="clear" w:color="auto" w:fill="64BDE6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  <w:insideH w:val="single" w:color="E97132" w:themeColor="accent2" w:sz="8" w:space="0"/>
        <w:insideV w:val="single" w:color="E97132" w:themeColor="accent2" w:sz="8" w:space="0"/>
      </w:tblBorders>
    </w:tblPr>
    <w:tcPr>
      <w:shd w:val="clear" w:color="auto" w:fill="F9DB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F0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2D5" w:themeFill="accent2" w:themeFillTint="33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tcBorders>
          <w:insideH w:val="single" w:color="E97132" w:themeColor="accent2" w:sz="6" w:space="0"/>
          <w:insideV w:val="single" w:color="E97132" w:themeColor="accent2" w:sz="6" w:space="0"/>
        </w:tcBorders>
        <w:shd w:val="clear" w:color="auto" w:fill="F4B7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  <w:insideH w:val="single" w:color="196B24" w:themeColor="accent3" w:sz="8" w:space="0"/>
        <w:insideV w:val="single" w:color="196B24" w:themeColor="accent3" w:sz="8" w:space="0"/>
      </w:tblBorders>
    </w:tblPr>
    <w:tcPr>
      <w:shd w:val="clear" w:color="auto" w:fill="B3EDBA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8E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F0C7" w:themeFill="accent3" w:themeFillTint="33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tcBorders>
          <w:insideH w:val="single" w:color="196B24" w:themeColor="accent3" w:sz="6" w:space="0"/>
          <w:insideV w:val="single" w:color="196B24" w:themeColor="accent3" w:sz="6" w:space="0"/>
        </w:tcBorders>
        <w:shd w:val="clear" w:color="auto" w:fill="66DB75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  <w:insideH w:val="single" w:color="0F9ED5" w:themeColor="accent4" w:sz="8" w:space="0"/>
        <w:insideV w:val="single" w:color="0F9ED5" w:themeColor="accent4" w:sz="8" w:space="0"/>
      </w:tblBorders>
    </w:tblPr>
    <w:tcPr>
      <w:shd w:val="clear" w:color="auto" w:fill="BDE9FA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6F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EDFB" w:themeFill="accent4" w:themeFillTint="33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tcBorders>
          <w:insideH w:val="single" w:color="0F9ED5" w:themeColor="accent4" w:sz="6" w:space="0"/>
          <w:insideV w:val="single" w:color="0F9ED5" w:themeColor="accent4" w:sz="6" w:space="0"/>
        </w:tcBorders>
        <w:shd w:val="clear" w:color="auto" w:fill="7BD3F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  <w:insideH w:val="single" w:color="A02B93" w:themeColor="accent5" w:sz="8" w:space="0"/>
        <w:insideV w:val="single" w:color="A02B93" w:themeColor="accent5" w:sz="8" w:space="0"/>
      </w:tblBorders>
    </w:tblPr>
    <w:tcPr>
      <w:shd w:val="clear" w:color="auto" w:fill="EFC3E9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7F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CEED" w:themeFill="accent5" w:themeFillTint="33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tcBorders>
          <w:insideH w:val="single" w:color="A02B93" w:themeColor="accent5" w:sz="6" w:space="0"/>
          <w:insideV w:val="single" w:color="A02B93" w:themeColor="accent5" w:sz="6" w:space="0"/>
        </w:tcBorders>
        <w:shd w:val="clear" w:color="auto" w:fill="DE86D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  <w:insideH w:val="single" w:color="4EA72E" w:themeColor="accent6" w:sz="8" w:space="0"/>
        <w:insideV w:val="single" w:color="4EA72E" w:themeColor="accent6" w:sz="8" w:space="0"/>
      </w:tblBorders>
    </w:tblPr>
    <w:tcPr>
      <w:shd w:val="clear" w:color="auto" w:fill="D0EFC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CF8E8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D0" w:themeFill="accent6" w:themeFillTint="33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tcBorders>
          <w:insideH w:val="single" w:color="4EA72E" w:themeColor="accent6" w:sz="6" w:space="0"/>
          <w:insideV w:val="single" w:color="4EA72E" w:themeColor="accent6" w:sz="6" w:space="0"/>
        </w:tcBorders>
        <w:shd w:val="clear" w:color="auto" w:fill="A0DF8A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2DEF2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56082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56082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64BDE6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64BDE6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9DB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97132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97132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4B798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4B798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3EDBA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96B24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96B24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66DB75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66DB75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DE9FA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F9ED5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F9ED5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BD3F5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7BD3F5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FC3E9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02B9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02B9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E86D4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DE86D4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0EFC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EA72E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EA72E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0DF8A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0DF8A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A2F4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F476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F340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BF4E1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C3511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124F1A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74E69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B769F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F154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7206D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6531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A7C22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156082" w:themeColor="accent1" w:sz="4" w:space="0"/>
        <w:bottom w:val="single" w:color="156082" w:themeColor="accent1" w:sz="4" w:space="0"/>
        <w:right w:val="single" w:color="156082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0F2F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C394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C394D" w:themeColor="accent1" w:themeShade="99" w:sz="4" w:space="0"/>
          <w:insideV w:val="nil"/>
        </w:tcBorders>
        <w:shd w:val="clear" w:color="auto" w:fill="0C394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394D" w:themeFill="accent1" w:themeFillShade="99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64BDE6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E97132" w:themeColor="accent2" w:sz="4" w:space="0"/>
        <w:bottom w:val="single" w:color="E97132" w:themeColor="accent2" w:sz="4" w:space="0"/>
        <w:right w:val="single" w:color="E97132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F0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993F1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993F10" w:themeColor="accent2" w:themeShade="99" w:sz="4" w:space="0"/>
          <w:insideV w:val="nil"/>
        </w:tcBorders>
        <w:shd w:val="clear" w:color="auto" w:fill="993F1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3F10" w:themeFill="accent2" w:themeFillShade="99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4B7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F9ED5" w:themeColor="accent4" w:sz="24" w:space="0"/>
        <w:left w:val="single" w:color="196B24" w:themeColor="accent3" w:sz="4" w:space="0"/>
        <w:bottom w:val="single" w:color="196B24" w:themeColor="accent3" w:sz="4" w:space="0"/>
        <w:right w:val="single" w:color="196B24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0F8E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0F9ED5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F401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F4015" w:themeColor="accent3" w:themeShade="99" w:sz="4" w:space="0"/>
          <w:insideV w:val="nil"/>
        </w:tcBorders>
        <w:shd w:val="clear" w:color="auto" w:fill="0F401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015" w:themeFill="accent3" w:themeFillShade="99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96B24" w:themeColor="accent3" w:sz="24" w:space="0"/>
        <w:left w:val="single" w:color="0F9ED5" w:themeColor="accent4" w:sz="4" w:space="0"/>
        <w:bottom w:val="single" w:color="0F9ED5" w:themeColor="accent4" w:sz="4" w:space="0"/>
        <w:right w:val="single" w:color="0F9ED5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F6F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196B24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95E7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95E7F" w:themeColor="accent4" w:themeShade="99" w:sz="4" w:space="0"/>
          <w:insideV w:val="nil"/>
        </w:tcBorders>
        <w:shd w:val="clear" w:color="auto" w:fill="095E7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5E7F" w:themeFill="accent4" w:themeFillShade="99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7BD3F5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EA72E" w:themeColor="accent6" w:sz="24" w:space="0"/>
        <w:left w:val="single" w:color="A02B93" w:themeColor="accent5" w:sz="4" w:space="0"/>
        <w:bottom w:val="single" w:color="A02B93" w:themeColor="accent5" w:sz="4" w:space="0"/>
        <w:right w:val="single" w:color="A02B93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7F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EA72E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5F195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5F1957" w:themeColor="accent5" w:themeShade="99" w:sz="4" w:space="0"/>
          <w:insideV w:val="nil"/>
        </w:tcBorders>
        <w:shd w:val="clear" w:color="auto" w:fill="5F195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1957" w:themeFill="accent5" w:themeFillShade="99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DE86D4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02B93" w:themeColor="accent5" w:sz="24" w:space="0"/>
        <w:left w:val="single" w:color="4EA72E" w:themeColor="accent6" w:sz="4" w:space="0"/>
        <w:bottom w:val="single" w:color="4EA72E" w:themeColor="accent6" w:sz="4" w:space="0"/>
        <w:right w:val="single" w:color="4EA72E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CF8E8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A02B93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E641B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E641B" w:themeColor="accent6" w:themeShade="99" w:sz="4" w:space="0"/>
          <w:insideV w:val="nil"/>
        </w:tcBorders>
        <w:shd w:val="clear" w:color="auto" w:fill="2E641B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641B" w:themeFill="accent6" w:themeFillShade="99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A0DF8A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F0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8E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0C7EAA" w:themeFill="accent4" w:themeFillShade="CC"/>
      </w:tcPr>
    </w:tblStylePr>
    <w:tblStylePr w:type="lastRow">
      <w:rPr>
        <w:b/>
        <w:bCs/>
        <w:color w:val="0C7EAA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F6F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14551C" w:themeFill="accent3" w:themeFillShade="CC"/>
      </w:tcPr>
    </w:tblStylePr>
    <w:tblStylePr w:type="lastRow">
      <w:rPr>
        <w:b/>
        <w:bCs/>
        <w:color w:val="14551C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7F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3E8524" w:themeFill="accent6" w:themeFillShade="CC"/>
      </w:tcPr>
    </w:tblStylePr>
    <w:tblStylePr w:type="lastRow">
      <w:rPr>
        <w:b/>
        <w:bCs/>
        <w:color w:val="3E8524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8E8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7F2275" w:themeFill="accent5" w:themeFillShade="CC"/>
      </w:tcPr>
    </w:tblStylePr>
    <w:tblStylePr w:type="lastRow">
      <w:rPr>
        <w:b/>
        <w:bCs/>
        <w:color w:val="7F2275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1E4F5" w:themeFill="accent1" w:themeFillTint="33"/>
    </w:tcPr>
    <w:tblStylePr w:type="firstRow">
      <w:rPr>
        <w:b/>
        <w:bCs/>
      </w:rPr>
      <w:tblPr/>
      <w:tcPr>
        <w:shd w:val="clear" w:color="auto" w:fill="83CAEB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AEB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AE2D5" w:themeFill="accent2" w:themeFillTint="33"/>
    </w:tcPr>
    <w:tblStylePr w:type="firstRow">
      <w:rPr>
        <w:b/>
        <w:bCs/>
      </w:rPr>
      <w:tblPr/>
      <w:tcPr>
        <w:shd w:val="clear" w:color="auto" w:fill="F6C5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6C5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1F0C7" w:themeFill="accent3" w:themeFillTint="33"/>
    </w:tcPr>
    <w:tblStylePr w:type="firstRow">
      <w:rPr>
        <w:b/>
        <w:bCs/>
      </w:rPr>
      <w:tblPr/>
      <w:tcPr>
        <w:shd w:val="clear" w:color="auto" w:fill="84E290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4E290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AEDFB" w:themeFill="accent4" w:themeFillTint="33"/>
    </w:tcPr>
    <w:tblStylePr w:type="firstRow">
      <w:rPr>
        <w:b/>
        <w:bCs/>
      </w:rPr>
      <w:tblPr/>
      <w:tcPr>
        <w:shd w:val="clear" w:color="auto" w:fill="95DCF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DCF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2CEED" w:themeFill="accent5" w:themeFillTint="33"/>
    </w:tcPr>
    <w:tblStylePr w:type="firstRow">
      <w:rPr>
        <w:b/>
        <w:bCs/>
      </w:rPr>
      <w:tblPr/>
      <w:tcPr>
        <w:shd w:val="clear" w:color="auto" w:fill="E59EDC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9EDC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9F2D0" w:themeFill="accent6" w:themeFillTint="33"/>
    </w:tcPr>
    <w:tblStylePr w:type="firstRow">
      <w:rPr>
        <w:b/>
        <w:bCs/>
      </w:rPr>
      <w:tblPr/>
      <w:tcPr>
        <w:shd w:val="clear" w:color="auto" w:fill="B3E5A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3E5A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paragraph" w:styleId="Revision">
    <w:name w:val="Revision"/>
    <w:hidden/>
    <w:uiPriority w:val="99"/>
    <w:semiHidden/>
    <w:rsid w:val="00F83A6E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B2001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20016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B2001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0016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B20016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51693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1693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B4954"/>
    <w:rPr>
      <w:color w:val="96607D" w:themeColor="followedHyperlink"/>
      <w:u w:val="single"/>
    </w:rPr>
  </w:style>
  <w:style w:type="character" w:styleId="Mention">
    <w:name w:val="Mention"/>
    <w:basedOn w:val="DefaultParagraphFont"/>
    <w:uiPriority w:val="99"/>
    <w:unhideWhenUsed/>
    <w:rsid w:val="009015CE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1.xml" Id="rId18" /><Relationship Type="http://schemas.openxmlformats.org/officeDocument/2006/relationships/customXml" Target="../customXml/item3.xml" Id="rId3" /><Relationship Type="http://schemas.openxmlformats.org/officeDocument/2006/relationships/header" Target="header2.xml" Id="rId21" /><Relationship Type="http://schemas.openxmlformats.org/officeDocument/2006/relationships/settings" Target="settings.xml" Id="rId7" /><Relationship Type="http://schemas.openxmlformats.org/officeDocument/2006/relationships/customXml" Target="../customXml/item2.xml" Id="rId2" /><Relationship Type="http://schemas.openxmlformats.org/officeDocument/2006/relationships/footer" Target="footer2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theme" Target="theme/theme1.xml" Id="rId24" /><Relationship Type="http://schemas.openxmlformats.org/officeDocument/2006/relationships/numbering" Target="numbering.xml" Id="rId5" /><Relationship Type="http://schemas.openxmlformats.org/officeDocument/2006/relationships/fontTable" Target="fontTable.xml" Id="rId23" /><Relationship Type="http://schemas.openxmlformats.org/officeDocument/2006/relationships/endnotes" Target="endnotes.xml" Id="rId10" /><Relationship Type="http://schemas.openxmlformats.org/officeDocument/2006/relationships/footer" Target="footer1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3.xml" Id="rId22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1f77ed-e46f-4f31-b144-721882ac082e" xsi:nil="true"/>
    <lcf76f155ced4ddcb4097134ff3c332f xmlns="81ea6095-13b1-4eb3-b2dc-1bdc0ec72f7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D73BF15C20A13438B937B2FB5BABBDA" ma:contentTypeVersion="11" ma:contentTypeDescription="Create a new document." ma:contentTypeScope="" ma:versionID="abada896e760b3617fab910310b74c76">
  <xsd:schema xmlns:xsd="http://www.w3.org/2001/XMLSchema" xmlns:xs="http://www.w3.org/2001/XMLSchema" xmlns:p="http://schemas.microsoft.com/office/2006/metadata/properties" xmlns:ns2="81ea6095-13b1-4eb3-b2dc-1bdc0ec72f76" xmlns:ns3="4b1f77ed-e46f-4f31-b144-721882ac082e" targetNamespace="http://schemas.microsoft.com/office/2006/metadata/properties" ma:root="true" ma:fieldsID="3ac2d4105bed73b8441ce136b33378f5" ns2:_="" ns3:_="">
    <xsd:import namespace="81ea6095-13b1-4eb3-b2dc-1bdc0ec72f76"/>
    <xsd:import namespace="4b1f77ed-e46f-4f31-b144-721882ac082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ea6095-13b1-4eb3-b2dc-1bdc0ec72f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20ffa4f8-f778-48c2-adfc-db288d8861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1f77ed-e46f-4f31-b144-721882ac082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4921560-614e-45d4-9a42-f306b9108765}" ma:internalName="TaxCatchAll" ma:showField="CatchAllData" ma:web="4b1f77ed-e46f-4f31-b144-721882ac082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8D3B86E-0AC9-4D6F-AC17-D5F1236F3F5E}">
  <ds:schemaRefs>
    <ds:schemaRef ds:uri="http://schemas.microsoft.com/office/2006/metadata/properties"/>
    <ds:schemaRef ds:uri="http://schemas.microsoft.com/office/infopath/2007/PartnerControls"/>
    <ds:schemaRef ds:uri="4b1f77ed-e46f-4f31-b144-721882ac082e"/>
    <ds:schemaRef ds:uri="81ea6095-13b1-4eb3-b2dc-1bdc0ec72f76"/>
  </ds:schemaRefs>
</ds:datastoreItem>
</file>

<file path=customXml/itemProps2.xml><?xml version="1.0" encoding="utf-8"?>
<ds:datastoreItem xmlns:ds="http://schemas.openxmlformats.org/officeDocument/2006/customXml" ds:itemID="{CC8E9A34-197C-427E-9A4E-5545F3A049F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66EBC42-5D36-4D37-8025-50298A3A0EC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45EDCFB-C206-41D7-9160-668C05CAE1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ea6095-13b1-4eb3-b2dc-1bdc0ec72f76"/>
    <ds:schemaRef ds:uri="4b1f77ed-e46f-4f31-b144-721882ac082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a3de3d25-240a-44c9-8053-6bee6a9cc582}" enabled="0" method="" siteId="{a3de3d25-240a-44c9-8053-6bee6a9cc582}" removed="1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Kim Blanchette</dc:creator>
  <keywords/>
  <dc:description/>
  <lastModifiedBy>Titi Ajibose</lastModifiedBy>
  <revision>115</revision>
  <dcterms:created xsi:type="dcterms:W3CDTF">2026-05-14T08:37:00.0000000Z</dcterms:created>
  <dcterms:modified xsi:type="dcterms:W3CDTF">2026-06-30T21:20:20.1305011Z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0x0101007D73BF15C20A13438B937B2FB5BABBDA</vt:lpwstr>
  </property>
</Properties>
</file>